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C2676" w:rsidRDefault="002C2676" w:rsidP="00C200CB">
      <w:pPr>
        <w:spacing w:beforeLines="50" w:afterLines="20"/>
        <w:jc w:val="center"/>
        <w:rPr>
          <w:rFonts w:eastAsia="楷体_GB2312"/>
          <w:sz w:val="52"/>
        </w:rPr>
      </w:pPr>
    </w:p>
    <w:p w:rsidR="002C2676" w:rsidRDefault="002C2676" w:rsidP="00C200CB">
      <w:pPr>
        <w:spacing w:beforeLines="50" w:afterLines="20" w:line="360" w:lineRule="auto"/>
        <w:jc w:val="center"/>
        <w:rPr>
          <w:rFonts w:eastAsia="楷体_GB2312"/>
          <w:color w:val="0000FF"/>
          <w:sz w:val="52"/>
        </w:rPr>
      </w:pPr>
      <w:r>
        <w:rPr>
          <w:rFonts w:eastAsia="楷体_GB2312" w:hint="eastAsia"/>
          <w:sz w:val="52"/>
        </w:rPr>
        <w:t xml:space="preserve">  </w:t>
      </w:r>
      <w:r>
        <w:rPr>
          <w:rFonts w:eastAsia="楷体_GB2312" w:hint="eastAsia"/>
          <w:sz w:val="52"/>
        </w:rPr>
        <w:t>南京理工大学泰州科技学院</w:t>
      </w:r>
    </w:p>
    <w:p w:rsidR="002C2676" w:rsidRDefault="002C2676" w:rsidP="00221928">
      <w:pPr>
        <w:pStyle w:val="a6"/>
        <w:spacing w:line="360" w:lineRule="auto"/>
        <w:ind w:rightChars="-301" w:right="-632"/>
        <w:rPr>
          <w:rFonts w:eastAsia="黑体"/>
          <w:sz w:val="78"/>
        </w:rPr>
      </w:pPr>
      <w:r>
        <w:rPr>
          <w:rFonts w:eastAsia="黑体" w:hint="eastAsia"/>
          <w:sz w:val="78"/>
        </w:rPr>
        <w:t>毕业设计（论文）任务书</w:t>
      </w:r>
    </w:p>
    <w:p w:rsidR="002C2676" w:rsidRDefault="002C2676" w:rsidP="00221928">
      <w:pPr>
        <w:spacing w:line="360" w:lineRule="auto"/>
        <w:jc w:val="center"/>
        <w:rPr>
          <w:sz w:val="30"/>
        </w:rPr>
      </w:pPr>
    </w:p>
    <w:p w:rsidR="002C2676" w:rsidRDefault="002C2676" w:rsidP="00221928">
      <w:pPr>
        <w:jc w:val="center"/>
        <w:rPr>
          <w:sz w:val="30"/>
        </w:rPr>
      </w:pPr>
    </w:p>
    <w:tbl>
      <w:tblPr>
        <w:tblW w:w="7860" w:type="dxa"/>
        <w:jc w:val="center"/>
        <w:tblLook w:val="0000"/>
      </w:tblPr>
      <w:tblGrid>
        <w:gridCol w:w="2273"/>
        <w:gridCol w:w="2105"/>
        <w:gridCol w:w="1260"/>
        <w:gridCol w:w="2222"/>
      </w:tblGrid>
      <w:tr w:rsidR="002C2676">
        <w:trPr>
          <w:trHeight w:val="709"/>
          <w:jc w:val="center"/>
        </w:trPr>
        <w:tc>
          <w:tcPr>
            <w:tcW w:w="2273" w:type="dxa"/>
            <w:tcFitText/>
            <w:vAlign w:val="bottom"/>
          </w:tcPr>
          <w:p w:rsidR="002C2676" w:rsidRDefault="002C2676" w:rsidP="00221928">
            <w:pPr>
              <w:spacing w:line="520" w:lineRule="exact"/>
              <w:jc w:val="distribute"/>
              <w:rPr>
                <w:b/>
                <w:bCs/>
                <w:sz w:val="32"/>
              </w:rPr>
            </w:pPr>
            <w:r w:rsidRPr="004061DE">
              <w:rPr>
                <w:rFonts w:hint="eastAsia"/>
                <w:b/>
                <w:bCs/>
                <w:spacing w:val="67"/>
                <w:kern w:val="0"/>
                <w:sz w:val="32"/>
              </w:rPr>
              <w:t>学院</w:t>
            </w:r>
            <w:r w:rsidRPr="004061DE">
              <w:rPr>
                <w:rFonts w:hint="eastAsia"/>
                <w:b/>
                <w:bCs/>
                <w:spacing w:val="67"/>
                <w:kern w:val="0"/>
                <w:sz w:val="32"/>
              </w:rPr>
              <w:t>(</w:t>
            </w:r>
            <w:r w:rsidRPr="004061DE">
              <w:rPr>
                <w:rFonts w:hint="eastAsia"/>
                <w:b/>
                <w:bCs/>
                <w:spacing w:val="67"/>
                <w:kern w:val="0"/>
                <w:sz w:val="32"/>
              </w:rPr>
              <w:t>系</w:t>
            </w:r>
            <w:r w:rsidRPr="004061DE">
              <w:rPr>
                <w:rFonts w:hint="eastAsia"/>
                <w:b/>
                <w:bCs/>
                <w:spacing w:val="67"/>
                <w:kern w:val="0"/>
                <w:sz w:val="32"/>
              </w:rPr>
              <w:t>)</w:t>
            </w:r>
            <w:r w:rsidRPr="004061DE">
              <w:rPr>
                <w:rFonts w:hint="eastAsia"/>
                <w:b/>
                <w:bCs/>
                <w:spacing w:val="1"/>
                <w:kern w:val="0"/>
                <w:sz w:val="32"/>
              </w:rPr>
              <w:t>：</w:t>
            </w:r>
          </w:p>
        </w:tc>
        <w:tc>
          <w:tcPr>
            <w:tcW w:w="5587" w:type="dxa"/>
            <w:gridSpan w:val="3"/>
            <w:tcBorders>
              <w:bottom w:val="single" w:sz="8" w:space="0" w:color="auto"/>
            </w:tcBorders>
            <w:vAlign w:val="bottom"/>
          </w:tcPr>
          <w:p w:rsidR="002C2676" w:rsidRPr="00D756C0" w:rsidRDefault="002C2676" w:rsidP="00221928">
            <w:pPr>
              <w:spacing w:line="520" w:lineRule="exact"/>
              <w:jc w:val="center"/>
              <w:rPr>
                <w:rFonts w:eastAsia="楷体_GB2312"/>
                <w:sz w:val="32"/>
              </w:rPr>
            </w:pPr>
            <w:r>
              <w:rPr>
                <w:rFonts w:eastAsia="楷体_GB2312" w:hint="eastAsia"/>
                <w:sz w:val="32"/>
              </w:rPr>
              <w:t>城市建设与设计学院</w:t>
            </w:r>
          </w:p>
        </w:tc>
      </w:tr>
      <w:tr w:rsidR="002C2676">
        <w:trPr>
          <w:trHeight w:val="709"/>
          <w:jc w:val="center"/>
        </w:trPr>
        <w:tc>
          <w:tcPr>
            <w:tcW w:w="2273" w:type="dxa"/>
            <w:tcFitText/>
            <w:vAlign w:val="bottom"/>
          </w:tcPr>
          <w:p w:rsidR="002C2676" w:rsidRDefault="002C2676" w:rsidP="00221928">
            <w:pPr>
              <w:spacing w:line="520" w:lineRule="exact"/>
              <w:jc w:val="distribute"/>
              <w:rPr>
                <w:b/>
                <w:bCs/>
                <w:sz w:val="32"/>
              </w:rPr>
            </w:pPr>
            <w:r w:rsidRPr="004061DE">
              <w:rPr>
                <w:rFonts w:hint="eastAsia"/>
                <w:b/>
                <w:bCs/>
                <w:spacing w:val="7"/>
                <w:kern w:val="0"/>
                <w:sz w:val="32"/>
              </w:rPr>
              <w:t>专</w:t>
            </w:r>
            <w:r w:rsidRPr="004061DE">
              <w:rPr>
                <w:rFonts w:hint="eastAsia"/>
                <w:b/>
                <w:bCs/>
                <w:spacing w:val="7"/>
                <w:kern w:val="0"/>
                <w:sz w:val="32"/>
              </w:rPr>
              <w:t xml:space="preserve">    </w:t>
            </w:r>
            <w:r w:rsidRPr="004061DE">
              <w:rPr>
                <w:b/>
                <w:bCs/>
                <w:spacing w:val="7"/>
                <w:kern w:val="0"/>
                <w:sz w:val="32"/>
              </w:rPr>
              <w:t xml:space="preserve"> </w:t>
            </w:r>
            <w:r w:rsidRPr="004061DE">
              <w:rPr>
                <w:rFonts w:hint="eastAsia"/>
                <w:b/>
                <w:bCs/>
                <w:spacing w:val="7"/>
                <w:kern w:val="0"/>
                <w:sz w:val="32"/>
              </w:rPr>
              <w:t xml:space="preserve"> </w:t>
            </w:r>
            <w:r w:rsidRPr="004061DE">
              <w:rPr>
                <w:rFonts w:hint="eastAsia"/>
                <w:b/>
                <w:bCs/>
                <w:spacing w:val="7"/>
                <w:kern w:val="0"/>
                <w:sz w:val="32"/>
              </w:rPr>
              <w:t>业</w:t>
            </w:r>
            <w:r w:rsidRPr="004061DE">
              <w:rPr>
                <w:rFonts w:hint="eastAsia"/>
                <w:b/>
                <w:bCs/>
                <w:spacing w:val="-1"/>
                <w:kern w:val="0"/>
                <w:sz w:val="32"/>
              </w:rPr>
              <w:t>：</w:t>
            </w:r>
          </w:p>
        </w:tc>
        <w:tc>
          <w:tcPr>
            <w:tcW w:w="5587" w:type="dxa"/>
            <w:gridSpan w:val="3"/>
            <w:tcBorders>
              <w:top w:val="single" w:sz="8" w:space="0" w:color="auto"/>
              <w:bottom w:val="single" w:sz="8" w:space="0" w:color="auto"/>
            </w:tcBorders>
            <w:vAlign w:val="bottom"/>
          </w:tcPr>
          <w:p w:rsidR="002C2676" w:rsidRDefault="002C2676" w:rsidP="00221928">
            <w:pPr>
              <w:spacing w:line="520" w:lineRule="exact"/>
              <w:jc w:val="center"/>
              <w:rPr>
                <w:rFonts w:eastAsia="楷体_GB2312"/>
                <w:sz w:val="32"/>
              </w:rPr>
            </w:pPr>
            <w:r>
              <w:rPr>
                <w:rFonts w:eastAsia="楷体_GB2312" w:hint="eastAsia"/>
                <w:sz w:val="32"/>
              </w:rPr>
              <w:t>土木工程</w:t>
            </w:r>
          </w:p>
        </w:tc>
      </w:tr>
      <w:tr w:rsidR="002C2676">
        <w:trPr>
          <w:cantSplit/>
          <w:trHeight w:val="709"/>
          <w:jc w:val="center"/>
        </w:trPr>
        <w:tc>
          <w:tcPr>
            <w:tcW w:w="2273" w:type="dxa"/>
            <w:tcFitText/>
            <w:vAlign w:val="bottom"/>
          </w:tcPr>
          <w:p w:rsidR="002C2676" w:rsidRDefault="002C2676" w:rsidP="00221928">
            <w:pPr>
              <w:spacing w:line="520" w:lineRule="exact"/>
              <w:jc w:val="distribute"/>
              <w:rPr>
                <w:b/>
                <w:bCs/>
                <w:sz w:val="32"/>
              </w:rPr>
            </w:pPr>
            <w:r w:rsidRPr="00C200CB">
              <w:rPr>
                <w:rFonts w:ascii="宋体" w:hAnsi="宋体" w:hint="eastAsia"/>
                <w:b/>
                <w:bCs/>
                <w:w w:val="97"/>
                <w:kern w:val="0"/>
                <w:sz w:val="32"/>
              </w:rPr>
              <w:t>学 生 姓 名</w:t>
            </w:r>
            <w:r w:rsidRPr="00C200CB">
              <w:rPr>
                <w:rFonts w:ascii="宋体" w:hAnsi="宋体" w:hint="eastAsia"/>
                <w:b/>
                <w:bCs/>
                <w:spacing w:val="-1"/>
                <w:w w:val="97"/>
                <w:kern w:val="0"/>
                <w:sz w:val="32"/>
              </w:rPr>
              <w:t>：</w:t>
            </w:r>
          </w:p>
        </w:tc>
        <w:tc>
          <w:tcPr>
            <w:tcW w:w="2105" w:type="dxa"/>
            <w:tcBorders>
              <w:top w:val="single" w:sz="8" w:space="0" w:color="auto"/>
              <w:bottom w:val="single" w:sz="8" w:space="0" w:color="auto"/>
            </w:tcBorders>
            <w:vAlign w:val="bottom"/>
          </w:tcPr>
          <w:p w:rsidR="002C2676" w:rsidRPr="00F64CF4" w:rsidRDefault="002C2676" w:rsidP="00221928">
            <w:pPr>
              <w:spacing w:line="520" w:lineRule="exact"/>
              <w:jc w:val="center"/>
              <w:rPr>
                <w:rFonts w:eastAsia="楷体_GB2312"/>
                <w:sz w:val="32"/>
              </w:rPr>
            </w:pPr>
            <w:r w:rsidRPr="00632BAE">
              <w:rPr>
                <w:rFonts w:eastAsia="楷体_GB2312"/>
                <w:noProof/>
                <w:sz w:val="32"/>
              </w:rPr>
              <w:t>姚望</w:t>
            </w:r>
          </w:p>
        </w:tc>
        <w:tc>
          <w:tcPr>
            <w:tcW w:w="1260" w:type="dxa"/>
            <w:tcBorders>
              <w:top w:val="single" w:sz="8" w:space="0" w:color="auto"/>
            </w:tcBorders>
            <w:vAlign w:val="bottom"/>
          </w:tcPr>
          <w:p w:rsidR="002C2676" w:rsidRPr="00F64CF4" w:rsidRDefault="002C2676" w:rsidP="00221928">
            <w:pPr>
              <w:spacing w:line="520" w:lineRule="exact"/>
              <w:jc w:val="distribute"/>
              <w:rPr>
                <w:rFonts w:ascii="宋体" w:hAnsi="宋体"/>
                <w:b/>
                <w:bCs/>
                <w:w w:val="97"/>
                <w:kern w:val="0"/>
                <w:sz w:val="32"/>
              </w:rPr>
            </w:pPr>
            <w:r w:rsidRPr="00F64CF4">
              <w:rPr>
                <w:rFonts w:ascii="宋体" w:hAnsi="宋体" w:hint="eastAsia"/>
                <w:b/>
                <w:bCs/>
                <w:w w:val="97"/>
                <w:kern w:val="0"/>
                <w:sz w:val="32"/>
              </w:rPr>
              <w:t>学 号：</w:t>
            </w:r>
          </w:p>
        </w:tc>
        <w:tc>
          <w:tcPr>
            <w:tcW w:w="2222" w:type="dxa"/>
            <w:tcBorders>
              <w:top w:val="single" w:sz="8" w:space="0" w:color="auto"/>
              <w:bottom w:val="single" w:sz="8" w:space="0" w:color="auto"/>
            </w:tcBorders>
            <w:vAlign w:val="bottom"/>
          </w:tcPr>
          <w:p w:rsidR="002C2676" w:rsidRPr="00F64CF4" w:rsidRDefault="002C2676" w:rsidP="00221928">
            <w:pPr>
              <w:spacing w:line="520" w:lineRule="exact"/>
              <w:jc w:val="center"/>
              <w:rPr>
                <w:rFonts w:ascii="楷体_GB2312" w:eastAsia="楷体_GB2312"/>
                <w:sz w:val="32"/>
              </w:rPr>
            </w:pPr>
            <w:r w:rsidRPr="00632BAE">
              <w:rPr>
                <w:rFonts w:ascii="楷体_GB2312" w:eastAsia="楷体_GB2312"/>
                <w:noProof/>
                <w:sz w:val="32"/>
              </w:rPr>
              <w:t>1604530306</w:t>
            </w:r>
          </w:p>
        </w:tc>
      </w:tr>
      <w:tr w:rsidR="002C2676">
        <w:trPr>
          <w:trHeight w:val="709"/>
          <w:jc w:val="center"/>
        </w:trPr>
        <w:tc>
          <w:tcPr>
            <w:tcW w:w="2273" w:type="dxa"/>
            <w:tcFitText/>
            <w:vAlign w:val="bottom"/>
          </w:tcPr>
          <w:p w:rsidR="002C2676" w:rsidRDefault="002C2676" w:rsidP="00221928">
            <w:pPr>
              <w:spacing w:line="520" w:lineRule="exact"/>
              <w:jc w:val="distribute"/>
              <w:rPr>
                <w:b/>
                <w:bCs/>
                <w:sz w:val="32"/>
              </w:rPr>
            </w:pPr>
            <w:r w:rsidRPr="00C200CB">
              <w:rPr>
                <w:rFonts w:hint="eastAsia"/>
                <w:b/>
                <w:bCs/>
                <w:w w:val="82"/>
                <w:kern w:val="0"/>
                <w:sz w:val="32"/>
              </w:rPr>
              <w:t>设计</w:t>
            </w:r>
            <w:r w:rsidRPr="00C200CB">
              <w:rPr>
                <w:b/>
                <w:bCs/>
                <w:w w:val="82"/>
                <w:kern w:val="0"/>
                <w:sz w:val="32"/>
              </w:rPr>
              <w:t>(</w:t>
            </w:r>
            <w:r w:rsidRPr="00C200CB">
              <w:rPr>
                <w:rFonts w:hint="eastAsia"/>
                <w:b/>
                <w:bCs/>
                <w:w w:val="82"/>
                <w:kern w:val="0"/>
                <w:sz w:val="32"/>
              </w:rPr>
              <w:t>论文</w:t>
            </w:r>
            <w:r w:rsidRPr="00C200CB">
              <w:rPr>
                <w:b/>
                <w:bCs/>
                <w:w w:val="82"/>
                <w:kern w:val="0"/>
                <w:sz w:val="32"/>
              </w:rPr>
              <w:t>)</w:t>
            </w:r>
            <w:r w:rsidRPr="00C200CB">
              <w:rPr>
                <w:rFonts w:hint="eastAsia"/>
                <w:b/>
                <w:bCs/>
                <w:w w:val="82"/>
                <w:kern w:val="0"/>
                <w:sz w:val="32"/>
              </w:rPr>
              <w:t>题目</w:t>
            </w:r>
            <w:r w:rsidRPr="00C200CB">
              <w:rPr>
                <w:rFonts w:hint="eastAsia"/>
                <w:b/>
                <w:spacing w:val="8"/>
                <w:w w:val="82"/>
                <w:kern w:val="0"/>
                <w:sz w:val="32"/>
                <w:szCs w:val="32"/>
              </w:rPr>
              <w:t>：</w:t>
            </w:r>
          </w:p>
        </w:tc>
        <w:tc>
          <w:tcPr>
            <w:tcW w:w="5587" w:type="dxa"/>
            <w:gridSpan w:val="3"/>
            <w:tcBorders>
              <w:bottom w:val="single" w:sz="8" w:space="0" w:color="auto"/>
            </w:tcBorders>
            <w:vAlign w:val="bottom"/>
          </w:tcPr>
          <w:p w:rsidR="002C2676" w:rsidRPr="00F64CF4" w:rsidRDefault="002C2676" w:rsidP="00221928">
            <w:pPr>
              <w:spacing w:line="520" w:lineRule="exact"/>
              <w:jc w:val="center"/>
              <w:rPr>
                <w:rFonts w:eastAsia="楷体_GB2312"/>
                <w:sz w:val="32"/>
              </w:rPr>
            </w:pPr>
            <w:r w:rsidRPr="00632BAE">
              <w:rPr>
                <w:rFonts w:eastAsia="楷体_GB2312"/>
                <w:noProof/>
                <w:sz w:val="32"/>
              </w:rPr>
              <w:t>基于海绵城市理念的南京市丹凤街傅</w:t>
            </w:r>
          </w:p>
        </w:tc>
      </w:tr>
      <w:tr w:rsidR="002C2676">
        <w:trPr>
          <w:trHeight w:val="709"/>
          <w:jc w:val="center"/>
        </w:trPr>
        <w:tc>
          <w:tcPr>
            <w:tcW w:w="2273" w:type="dxa"/>
            <w:tcFitText/>
            <w:vAlign w:val="bottom"/>
          </w:tcPr>
          <w:p w:rsidR="002C2676" w:rsidRDefault="002C2676" w:rsidP="00221928">
            <w:pPr>
              <w:spacing w:line="520" w:lineRule="exact"/>
              <w:jc w:val="distribute"/>
              <w:rPr>
                <w:b/>
                <w:bCs/>
                <w:sz w:val="32"/>
              </w:rPr>
            </w:pPr>
          </w:p>
        </w:tc>
        <w:tc>
          <w:tcPr>
            <w:tcW w:w="5587" w:type="dxa"/>
            <w:gridSpan w:val="3"/>
            <w:tcBorders>
              <w:top w:val="single" w:sz="8" w:space="0" w:color="auto"/>
              <w:bottom w:val="single" w:sz="8" w:space="0" w:color="auto"/>
            </w:tcBorders>
            <w:noWrap/>
            <w:tcFitText/>
            <w:vAlign w:val="bottom"/>
          </w:tcPr>
          <w:p w:rsidR="002C2676" w:rsidRPr="00F64CF4" w:rsidRDefault="002C2676" w:rsidP="00221928">
            <w:pPr>
              <w:spacing w:line="520" w:lineRule="exact"/>
              <w:jc w:val="center"/>
              <w:rPr>
                <w:sz w:val="28"/>
              </w:rPr>
            </w:pPr>
            <w:r w:rsidRPr="002C2676">
              <w:rPr>
                <w:rFonts w:eastAsia="楷体_GB2312" w:hint="eastAsia"/>
                <w:noProof/>
                <w:spacing w:val="6"/>
                <w:kern w:val="0"/>
                <w:sz w:val="32"/>
              </w:rPr>
              <w:t xml:space="preserve"> </w:t>
            </w:r>
            <w:r w:rsidRPr="002C2676">
              <w:rPr>
                <w:rFonts w:eastAsia="楷体_GB2312"/>
                <w:noProof/>
                <w:spacing w:val="6"/>
                <w:kern w:val="0"/>
                <w:sz w:val="32"/>
              </w:rPr>
              <w:t xml:space="preserve">  </w:t>
            </w:r>
            <w:r w:rsidRPr="002C2676">
              <w:rPr>
                <w:rFonts w:eastAsia="楷体_GB2312"/>
                <w:noProof/>
                <w:spacing w:val="6"/>
                <w:kern w:val="0"/>
                <w:sz w:val="32"/>
              </w:rPr>
              <w:t>厚岗到北京东路段评价与改善</w:t>
            </w:r>
            <w:r w:rsidRPr="002C2676">
              <w:rPr>
                <w:rFonts w:eastAsia="楷体_GB2312" w:hint="eastAsia"/>
                <w:noProof/>
                <w:spacing w:val="6"/>
                <w:kern w:val="0"/>
                <w:sz w:val="32"/>
              </w:rPr>
              <w:t xml:space="preserve"> </w:t>
            </w:r>
            <w:r w:rsidRPr="002C2676">
              <w:rPr>
                <w:rFonts w:eastAsia="楷体_GB2312"/>
                <w:noProof/>
                <w:spacing w:val="6"/>
                <w:kern w:val="0"/>
                <w:sz w:val="32"/>
              </w:rPr>
              <w:t xml:space="preserve"> </w:t>
            </w:r>
            <w:r w:rsidRPr="002C2676">
              <w:rPr>
                <w:rFonts w:eastAsia="楷体_GB2312"/>
                <w:noProof/>
                <w:spacing w:val="8"/>
                <w:kern w:val="0"/>
                <w:sz w:val="32"/>
              </w:rPr>
              <w:t xml:space="preserve"> </w:t>
            </w:r>
          </w:p>
        </w:tc>
      </w:tr>
      <w:tr w:rsidR="002C2676">
        <w:trPr>
          <w:trHeight w:val="709"/>
          <w:jc w:val="center"/>
        </w:trPr>
        <w:tc>
          <w:tcPr>
            <w:tcW w:w="2273" w:type="dxa"/>
            <w:tcFitText/>
            <w:vAlign w:val="bottom"/>
          </w:tcPr>
          <w:p w:rsidR="002C2676" w:rsidRDefault="002C2676" w:rsidP="00221928">
            <w:pPr>
              <w:spacing w:line="520" w:lineRule="exact"/>
              <w:jc w:val="distribute"/>
              <w:rPr>
                <w:b/>
                <w:bCs/>
                <w:sz w:val="32"/>
              </w:rPr>
            </w:pPr>
            <w:r w:rsidRPr="00E771E0">
              <w:rPr>
                <w:rFonts w:hint="eastAsia"/>
                <w:b/>
                <w:bCs/>
                <w:spacing w:val="11"/>
                <w:kern w:val="0"/>
                <w:sz w:val="32"/>
              </w:rPr>
              <w:t>起</w:t>
            </w:r>
            <w:r w:rsidRPr="00E771E0">
              <w:rPr>
                <w:rFonts w:hint="eastAsia"/>
                <w:b/>
                <w:bCs/>
                <w:spacing w:val="11"/>
                <w:kern w:val="0"/>
                <w:sz w:val="32"/>
              </w:rPr>
              <w:t xml:space="preserve"> </w:t>
            </w:r>
            <w:r w:rsidRPr="00E771E0">
              <w:rPr>
                <w:rFonts w:hint="eastAsia"/>
                <w:b/>
                <w:bCs/>
                <w:spacing w:val="11"/>
                <w:kern w:val="0"/>
                <w:sz w:val="32"/>
              </w:rPr>
              <w:t>迄</w:t>
            </w:r>
            <w:r w:rsidRPr="00E771E0">
              <w:rPr>
                <w:rFonts w:hint="eastAsia"/>
                <w:b/>
                <w:bCs/>
                <w:spacing w:val="11"/>
                <w:kern w:val="0"/>
                <w:sz w:val="32"/>
              </w:rPr>
              <w:t xml:space="preserve"> </w:t>
            </w:r>
            <w:r w:rsidRPr="00E771E0">
              <w:rPr>
                <w:rFonts w:hint="eastAsia"/>
                <w:b/>
                <w:bCs/>
                <w:spacing w:val="11"/>
                <w:kern w:val="0"/>
                <w:sz w:val="32"/>
              </w:rPr>
              <w:t>日</w:t>
            </w:r>
            <w:r w:rsidRPr="00E771E0">
              <w:rPr>
                <w:rFonts w:hint="eastAsia"/>
                <w:b/>
                <w:bCs/>
                <w:spacing w:val="11"/>
                <w:kern w:val="0"/>
                <w:sz w:val="32"/>
              </w:rPr>
              <w:t xml:space="preserve"> </w:t>
            </w:r>
            <w:r w:rsidRPr="00E771E0">
              <w:rPr>
                <w:rFonts w:hint="eastAsia"/>
                <w:b/>
                <w:bCs/>
                <w:spacing w:val="11"/>
                <w:kern w:val="0"/>
                <w:sz w:val="32"/>
              </w:rPr>
              <w:t>期</w:t>
            </w:r>
            <w:r w:rsidRPr="00E771E0">
              <w:rPr>
                <w:b/>
                <w:bCs/>
                <w:spacing w:val="10"/>
                <w:kern w:val="0"/>
                <w:sz w:val="32"/>
              </w:rPr>
              <w:t>:</w:t>
            </w:r>
          </w:p>
        </w:tc>
        <w:tc>
          <w:tcPr>
            <w:tcW w:w="5587" w:type="dxa"/>
            <w:gridSpan w:val="3"/>
            <w:tcBorders>
              <w:top w:val="single" w:sz="8" w:space="0" w:color="auto"/>
              <w:bottom w:val="single" w:sz="8" w:space="0" w:color="auto"/>
            </w:tcBorders>
            <w:vAlign w:val="bottom"/>
          </w:tcPr>
          <w:p w:rsidR="002C2676" w:rsidRPr="00F64CF4" w:rsidRDefault="002C2676" w:rsidP="00C42F43">
            <w:pPr>
              <w:spacing w:line="520" w:lineRule="exact"/>
              <w:jc w:val="center"/>
              <w:rPr>
                <w:rFonts w:ascii="楷体_GB2312" w:eastAsia="楷体_GB2312"/>
                <w:sz w:val="32"/>
              </w:rPr>
            </w:pPr>
            <w:r w:rsidRPr="00F64CF4">
              <w:rPr>
                <w:rFonts w:ascii="楷体_GB2312" w:eastAsia="楷体_GB2312" w:hint="eastAsia"/>
                <w:sz w:val="32"/>
              </w:rPr>
              <w:t>201</w:t>
            </w:r>
            <w:r>
              <w:rPr>
                <w:rFonts w:ascii="楷体_GB2312" w:eastAsia="楷体_GB2312" w:hint="eastAsia"/>
                <w:sz w:val="32"/>
              </w:rPr>
              <w:t>9</w:t>
            </w:r>
            <w:r w:rsidRPr="00F64CF4">
              <w:rPr>
                <w:rFonts w:ascii="楷体_GB2312" w:eastAsia="楷体_GB2312" w:hint="eastAsia"/>
                <w:sz w:val="32"/>
              </w:rPr>
              <w:t>年</w:t>
            </w:r>
            <w:r>
              <w:rPr>
                <w:rFonts w:ascii="楷体_GB2312" w:eastAsia="楷体_GB2312" w:hint="eastAsia"/>
                <w:sz w:val="32"/>
              </w:rPr>
              <w:t>12</w:t>
            </w:r>
            <w:r w:rsidRPr="00F64CF4">
              <w:rPr>
                <w:rFonts w:ascii="楷体_GB2312" w:eastAsia="楷体_GB2312" w:hint="eastAsia"/>
                <w:sz w:val="32"/>
              </w:rPr>
              <w:t>月</w:t>
            </w:r>
            <w:r>
              <w:rPr>
                <w:rFonts w:ascii="楷体_GB2312" w:eastAsia="楷体_GB2312" w:hint="eastAsia"/>
                <w:sz w:val="32"/>
              </w:rPr>
              <w:t>24</w:t>
            </w:r>
            <w:r w:rsidRPr="00F64CF4">
              <w:rPr>
                <w:rFonts w:ascii="楷体_GB2312" w:eastAsia="楷体_GB2312" w:hint="eastAsia"/>
                <w:sz w:val="32"/>
              </w:rPr>
              <w:t>日</w:t>
            </w:r>
            <w:r w:rsidRPr="00CE3C37">
              <w:rPr>
                <w:rFonts w:eastAsia="楷体_GB2312"/>
                <w:sz w:val="32"/>
              </w:rPr>
              <w:t>~</w:t>
            </w:r>
            <w:r w:rsidRPr="00F64CF4">
              <w:rPr>
                <w:rFonts w:ascii="楷体_GB2312" w:eastAsia="楷体_GB2312" w:hint="eastAsia"/>
                <w:sz w:val="32"/>
              </w:rPr>
              <w:t>20</w:t>
            </w:r>
            <w:r>
              <w:rPr>
                <w:rFonts w:ascii="楷体_GB2312" w:eastAsia="楷体_GB2312" w:hint="eastAsia"/>
                <w:sz w:val="32"/>
              </w:rPr>
              <w:t>20</w:t>
            </w:r>
            <w:r w:rsidRPr="00F64CF4">
              <w:rPr>
                <w:rFonts w:ascii="楷体_GB2312" w:eastAsia="楷体_GB2312" w:hint="eastAsia"/>
                <w:sz w:val="32"/>
              </w:rPr>
              <w:t>年</w:t>
            </w:r>
            <w:r>
              <w:rPr>
                <w:rFonts w:ascii="楷体_GB2312" w:eastAsia="楷体_GB2312" w:hint="eastAsia"/>
                <w:sz w:val="32"/>
              </w:rPr>
              <w:t>5</w:t>
            </w:r>
            <w:r w:rsidRPr="00F64CF4">
              <w:rPr>
                <w:rFonts w:ascii="楷体_GB2312" w:eastAsia="楷体_GB2312" w:hint="eastAsia"/>
                <w:sz w:val="32"/>
              </w:rPr>
              <w:t>月</w:t>
            </w:r>
            <w:r>
              <w:rPr>
                <w:rFonts w:ascii="楷体_GB2312" w:eastAsia="楷体_GB2312" w:hint="eastAsia"/>
                <w:sz w:val="32"/>
              </w:rPr>
              <w:t>23</w:t>
            </w:r>
            <w:r w:rsidRPr="00F64CF4">
              <w:rPr>
                <w:rFonts w:ascii="楷体_GB2312" w:eastAsia="楷体_GB2312" w:hint="eastAsia"/>
                <w:sz w:val="32"/>
              </w:rPr>
              <w:t>日</w:t>
            </w:r>
          </w:p>
        </w:tc>
      </w:tr>
      <w:tr w:rsidR="002C2676">
        <w:trPr>
          <w:trHeight w:val="709"/>
          <w:jc w:val="center"/>
        </w:trPr>
        <w:tc>
          <w:tcPr>
            <w:tcW w:w="2273" w:type="dxa"/>
            <w:tcFitText/>
            <w:vAlign w:val="bottom"/>
          </w:tcPr>
          <w:p w:rsidR="002C2676" w:rsidRDefault="002C2676" w:rsidP="00221928">
            <w:pPr>
              <w:spacing w:line="520" w:lineRule="exact"/>
              <w:jc w:val="distribute"/>
              <w:rPr>
                <w:b/>
                <w:bCs/>
                <w:w w:val="86"/>
                <w:kern w:val="0"/>
                <w:sz w:val="32"/>
              </w:rPr>
            </w:pPr>
            <w:r w:rsidRPr="00C200CB">
              <w:rPr>
                <w:rFonts w:hint="eastAsia"/>
                <w:b/>
                <w:bCs/>
                <w:w w:val="90"/>
                <w:kern w:val="0"/>
                <w:sz w:val="32"/>
              </w:rPr>
              <w:t>设计</w:t>
            </w:r>
            <w:r w:rsidRPr="00C200CB">
              <w:rPr>
                <w:b/>
                <w:bCs/>
                <w:w w:val="90"/>
                <w:kern w:val="0"/>
                <w:sz w:val="32"/>
              </w:rPr>
              <w:t>(</w:t>
            </w:r>
            <w:r w:rsidRPr="00C200CB">
              <w:rPr>
                <w:rFonts w:hint="eastAsia"/>
                <w:b/>
                <w:bCs/>
                <w:w w:val="90"/>
                <w:kern w:val="0"/>
                <w:sz w:val="32"/>
              </w:rPr>
              <w:t>论文</w:t>
            </w:r>
            <w:r w:rsidRPr="00C200CB">
              <w:rPr>
                <w:b/>
                <w:bCs/>
                <w:w w:val="90"/>
                <w:kern w:val="0"/>
                <w:sz w:val="32"/>
              </w:rPr>
              <w:t>)</w:t>
            </w:r>
            <w:r w:rsidRPr="00C200CB">
              <w:rPr>
                <w:rFonts w:hint="eastAsia"/>
                <w:b/>
                <w:bCs/>
                <w:w w:val="90"/>
                <w:kern w:val="0"/>
                <w:sz w:val="32"/>
              </w:rPr>
              <w:t>地点</w:t>
            </w:r>
            <w:r w:rsidRPr="00C200CB">
              <w:rPr>
                <w:b/>
                <w:bCs/>
                <w:spacing w:val="2"/>
                <w:w w:val="90"/>
                <w:kern w:val="0"/>
                <w:sz w:val="32"/>
              </w:rPr>
              <w:t>:</w:t>
            </w:r>
          </w:p>
        </w:tc>
        <w:tc>
          <w:tcPr>
            <w:tcW w:w="5587" w:type="dxa"/>
            <w:gridSpan w:val="3"/>
            <w:tcBorders>
              <w:top w:val="single" w:sz="8" w:space="0" w:color="auto"/>
              <w:bottom w:val="single" w:sz="8" w:space="0" w:color="auto"/>
            </w:tcBorders>
            <w:vAlign w:val="bottom"/>
          </w:tcPr>
          <w:p w:rsidR="002C2676" w:rsidRPr="00F64CF4" w:rsidRDefault="002C2676" w:rsidP="00221928">
            <w:pPr>
              <w:spacing w:line="520" w:lineRule="exact"/>
              <w:jc w:val="center"/>
              <w:rPr>
                <w:rFonts w:ascii="楷体_GB2312" w:eastAsia="楷体_GB2312"/>
                <w:sz w:val="32"/>
              </w:rPr>
            </w:pPr>
            <w:r w:rsidRPr="00F64CF4">
              <w:rPr>
                <w:rFonts w:ascii="楷体_GB2312" w:eastAsia="楷体_GB2312" w:hint="eastAsia"/>
                <w:sz w:val="32"/>
              </w:rPr>
              <w:t>南京理工大学泰州科技学院</w:t>
            </w:r>
          </w:p>
        </w:tc>
      </w:tr>
      <w:tr w:rsidR="002C2676" w:rsidRPr="00747BBA">
        <w:trPr>
          <w:trHeight w:val="709"/>
          <w:jc w:val="center"/>
        </w:trPr>
        <w:tc>
          <w:tcPr>
            <w:tcW w:w="2273" w:type="dxa"/>
            <w:tcFitText/>
            <w:vAlign w:val="bottom"/>
          </w:tcPr>
          <w:p w:rsidR="002C2676" w:rsidRPr="00747BBA" w:rsidRDefault="002C2676" w:rsidP="00221928">
            <w:pPr>
              <w:spacing w:line="520" w:lineRule="exact"/>
              <w:jc w:val="distribute"/>
              <w:rPr>
                <w:b/>
                <w:bCs/>
                <w:w w:val="86"/>
                <w:kern w:val="0"/>
                <w:sz w:val="32"/>
              </w:rPr>
            </w:pPr>
            <w:r w:rsidRPr="00747BBA">
              <w:rPr>
                <w:rFonts w:hint="eastAsia"/>
                <w:b/>
                <w:bCs/>
                <w:spacing w:val="11"/>
                <w:kern w:val="0"/>
                <w:sz w:val="32"/>
              </w:rPr>
              <w:t>指</w:t>
            </w:r>
            <w:r w:rsidRPr="00747BBA">
              <w:rPr>
                <w:rFonts w:hint="eastAsia"/>
                <w:b/>
                <w:bCs/>
                <w:spacing w:val="11"/>
                <w:kern w:val="0"/>
                <w:sz w:val="32"/>
              </w:rPr>
              <w:t xml:space="preserve"> </w:t>
            </w:r>
            <w:r w:rsidRPr="00747BBA">
              <w:rPr>
                <w:rFonts w:hint="eastAsia"/>
                <w:b/>
                <w:bCs/>
                <w:spacing w:val="11"/>
                <w:kern w:val="0"/>
                <w:sz w:val="32"/>
              </w:rPr>
              <w:t>导</w:t>
            </w:r>
            <w:r w:rsidRPr="00747BBA">
              <w:rPr>
                <w:rFonts w:hint="eastAsia"/>
                <w:b/>
                <w:bCs/>
                <w:spacing w:val="11"/>
                <w:kern w:val="0"/>
                <w:sz w:val="32"/>
              </w:rPr>
              <w:t xml:space="preserve"> </w:t>
            </w:r>
            <w:r w:rsidRPr="00747BBA">
              <w:rPr>
                <w:rFonts w:hint="eastAsia"/>
                <w:b/>
                <w:bCs/>
                <w:spacing w:val="11"/>
                <w:kern w:val="0"/>
                <w:sz w:val="32"/>
              </w:rPr>
              <w:t>教</w:t>
            </w:r>
            <w:r w:rsidRPr="00747BBA">
              <w:rPr>
                <w:rFonts w:hint="eastAsia"/>
                <w:b/>
                <w:bCs/>
                <w:spacing w:val="11"/>
                <w:kern w:val="0"/>
                <w:sz w:val="32"/>
              </w:rPr>
              <w:t xml:space="preserve"> </w:t>
            </w:r>
            <w:r w:rsidRPr="00747BBA">
              <w:rPr>
                <w:rFonts w:hint="eastAsia"/>
                <w:b/>
                <w:bCs/>
                <w:spacing w:val="11"/>
                <w:kern w:val="0"/>
                <w:sz w:val="32"/>
              </w:rPr>
              <w:t>师</w:t>
            </w:r>
            <w:r w:rsidRPr="00747BBA">
              <w:rPr>
                <w:b/>
                <w:bCs/>
                <w:spacing w:val="10"/>
                <w:kern w:val="0"/>
                <w:sz w:val="32"/>
              </w:rPr>
              <w:t>:</w:t>
            </w:r>
          </w:p>
        </w:tc>
        <w:tc>
          <w:tcPr>
            <w:tcW w:w="5587" w:type="dxa"/>
            <w:gridSpan w:val="3"/>
            <w:tcBorders>
              <w:top w:val="single" w:sz="8" w:space="0" w:color="auto"/>
              <w:bottom w:val="single" w:sz="8" w:space="0" w:color="auto"/>
            </w:tcBorders>
            <w:vAlign w:val="bottom"/>
          </w:tcPr>
          <w:p w:rsidR="002C2676" w:rsidRPr="00747BBA" w:rsidRDefault="002C2676" w:rsidP="00221928">
            <w:pPr>
              <w:spacing w:line="520" w:lineRule="exact"/>
              <w:jc w:val="center"/>
              <w:rPr>
                <w:rFonts w:ascii="楷体_GB2312" w:eastAsia="楷体_GB2312"/>
                <w:sz w:val="32"/>
              </w:rPr>
            </w:pPr>
            <w:r w:rsidRPr="00632BAE">
              <w:rPr>
                <w:rFonts w:ascii="楷体_GB2312" w:eastAsia="楷体_GB2312"/>
                <w:noProof/>
                <w:sz w:val="32"/>
              </w:rPr>
              <w:t>尹锦明</w:t>
            </w:r>
          </w:p>
        </w:tc>
      </w:tr>
      <w:tr w:rsidR="002C2676">
        <w:trPr>
          <w:trHeight w:val="709"/>
          <w:jc w:val="center"/>
        </w:trPr>
        <w:tc>
          <w:tcPr>
            <w:tcW w:w="2273" w:type="dxa"/>
            <w:tcBorders>
              <w:bottom w:val="nil"/>
            </w:tcBorders>
            <w:tcFitText/>
            <w:vAlign w:val="bottom"/>
          </w:tcPr>
          <w:p w:rsidR="002C2676" w:rsidRDefault="002C2676" w:rsidP="00221928">
            <w:pPr>
              <w:spacing w:line="520" w:lineRule="exact"/>
              <w:jc w:val="distribute"/>
              <w:rPr>
                <w:b/>
                <w:bCs/>
                <w:w w:val="86"/>
                <w:kern w:val="0"/>
                <w:sz w:val="32"/>
              </w:rPr>
            </w:pPr>
            <w:r w:rsidRPr="004061DE">
              <w:rPr>
                <w:rFonts w:hint="eastAsia"/>
                <w:b/>
                <w:bCs/>
                <w:spacing w:val="32"/>
                <w:kern w:val="0"/>
                <w:sz w:val="32"/>
              </w:rPr>
              <w:t>专业负责人</w:t>
            </w:r>
            <w:r w:rsidRPr="004061DE">
              <w:rPr>
                <w:b/>
                <w:bCs/>
                <w:spacing w:val="5"/>
                <w:kern w:val="0"/>
                <w:sz w:val="32"/>
              </w:rPr>
              <w:t>:</w:t>
            </w:r>
          </w:p>
        </w:tc>
        <w:tc>
          <w:tcPr>
            <w:tcW w:w="5587" w:type="dxa"/>
            <w:gridSpan w:val="3"/>
            <w:tcBorders>
              <w:top w:val="single" w:sz="8" w:space="0" w:color="auto"/>
              <w:bottom w:val="single" w:sz="8" w:space="0" w:color="auto"/>
            </w:tcBorders>
            <w:vAlign w:val="bottom"/>
          </w:tcPr>
          <w:p w:rsidR="002C2676" w:rsidRDefault="002C2676" w:rsidP="00221928">
            <w:pPr>
              <w:spacing w:line="520" w:lineRule="exact"/>
              <w:jc w:val="center"/>
              <w:rPr>
                <w:rFonts w:ascii="楷体_GB2312" w:eastAsia="楷体_GB2312"/>
                <w:sz w:val="32"/>
              </w:rPr>
            </w:pPr>
            <w:r>
              <w:rPr>
                <w:rFonts w:ascii="楷体_GB2312" w:eastAsia="楷体_GB2312" w:hint="eastAsia"/>
                <w:sz w:val="32"/>
              </w:rPr>
              <w:t>范进</w:t>
            </w:r>
          </w:p>
        </w:tc>
      </w:tr>
    </w:tbl>
    <w:p w:rsidR="002C2676" w:rsidRDefault="002C2676" w:rsidP="00221928">
      <w:pPr>
        <w:spacing w:line="720" w:lineRule="exact"/>
        <w:rPr>
          <w:b/>
          <w:bCs/>
          <w:sz w:val="32"/>
        </w:rPr>
      </w:pPr>
    </w:p>
    <w:p w:rsidR="002C2676" w:rsidRDefault="002C2676" w:rsidP="00221928">
      <w:pPr>
        <w:spacing w:line="360" w:lineRule="exact"/>
        <w:jc w:val="center"/>
        <w:rPr>
          <w:sz w:val="32"/>
        </w:rPr>
      </w:pPr>
    </w:p>
    <w:p w:rsidR="002C2676" w:rsidRDefault="002C2676" w:rsidP="00221928">
      <w:pPr>
        <w:spacing w:line="360" w:lineRule="exact"/>
        <w:jc w:val="center"/>
        <w:rPr>
          <w:sz w:val="32"/>
        </w:rPr>
      </w:pPr>
    </w:p>
    <w:p w:rsidR="002C2676" w:rsidRPr="00C200CB" w:rsidRDefault="002C2676" w:rsidP="00C200CB">
      <w:pPr>
        <w:jc w:val="center"/>
        <w:rPr>
          <w:rFonts w:ascii="黑体" w:eastAsia="黑体"/>
          <w:sz w:val="32"/>
        </w:rPr>
      </w:pPr>
      <w:r w:rsidRPr="005825BA">
        <w:rPr>
          <w:rFonts w:ascii="黑体" w:eastAsia="黑体" w:hint="eastAsia"/>
          <w:sz w:val="32"/>
        </w:rPr>
        <w:t>发任务书日期</w:t>
      </w:r>
      <w:r w:rsidRPr="005825BA">
        <w:rPr>
          <w:rFonts w:ascii="黑体" w:eastAsia="黑体" w:hint="eastAsia"/>
          <w:b/>
          <w:sz w:val="32"/>
        </w:rPr>
        <w:t>:</w:t>
      </w:r>
      <w:r w:rsidRPr="005825BA">
        <w:rPr>
          <w:rFonts w:ascii="黑体" w:eastAsia="黑体" w:hint="eastAsia"/>
          <w:sz w:val="32"/>
        </w:rPr>
        <w:t xml:space="preserve">    201</w:t>
      </w:r>
      <w:r>
        <w:rPr>
          <w:rFonts w:ascii="黑体" w:eastAsia="黑体" w:hint="eastAsia"/>
          <w:sz w:val="32"/>
        </w:rPr>
        <w:t>9</w:t>
      </w:r>
      <w:r w:rsidRPr="005825BA">
        <w:rPr>
          <w:rFonts w:ascii="黑体" w:eastAsia="黑体" w:hint="eastAsia"/>
          <w:sz w:val="32"/>
        </w:rPr>
        <w:t xml:space="preserve"> 年1</w:t>
      </w:r>
      <w:r>
        <w:rPr>
          <w:rFonts w:ascii="黑体" w:eastAsia="黑体" w:hint="eastAsia"/>
          <w:sz w:val="32"/>
        </w:rPr>
        <w:t>2</w:t>
      </w:r>
      <w:r w:rsidRPr="005825BA">
        <w:rPr>
          <w:rFonts w:ascii="黑体" w:eastAsia="黑体" w:hint="eastAsia"/>
          <w:sz w:val="32"/>
        </w:rPr>
        <w:t>月</w:t>
      </w:r>
      <w:r>
        <w:rPr>
          <w:rFonts w:ascii="黑体" w:eastAsia="黑体" w:hint="eastAsia"/>
          <w:sz w:val="32"/>
        </w:rPr>
        <w:t>24</w:t>
      </w:r>
      <w:r w:rsidRPr="005825BA">
        <w:rPr>
          <w:rFonts w:ascii="黑体" w:eastAsia="黑体" w:hint="eastAsia"/>
          <w:sz w:val="32"/>
        </w:rPr>
        <w:t>日</w:t>
      </w:r>
    </w:p>
    <w:p w:rsidR="002C2676" w:rsidRDefault="002C2676" w:rsidP="00C200CB">
      <w:pPr>
        <w:pStyle w:val="a5"/>
        <w:spacing w:line="240" w:lineRule="auto"/>
        <w:ind w:leftChars="18" w:left="574" w:rightChars="-124" w:right="-260" w:hangingChars="178" w:hanging="536"/>
        <w:rPr>
          <w:rFonts w:ascii="仿宋_GB2312"/>
          <w:b/>
          <w:bCs/>
          <w:sz w:val="30"/>
        </w:rPr>
      </w:pPr>
      <w:r>
        <w:rPr>
          <w:rFonts w:ascii="仿宋_GB2312"/>
          <w:b/>
          <w:bCs/>
          <w:sz w:val="30"/>
        </w:rPr>
        <w:br w:type="page"/>
      </w:r>
    </w:p>
    <w:p w:rsidR="002C2676" w:rsidRDefault="002C2676" w:rsidP="00221928">
      <w:pPr>
        <w:pStyle w:val="a5"/>
        <w:spacing w:line="240" w:lineRule="auto"/>
        <w:ind w:leftChars="256" w:rightChars="-124" w:right="-260" w:firstLineChars="65" w:firstLine="196"/>
        <w:rPr>
          <w:rFonts w:ascii="仿宋_GB2312"/>
          <w:b/>
          <w:bCs/>
          <w:sz w:val="30"/>
        </w:rPr>
      </w:pPr>
    </w:p>
    <w:p w:rsidR="002C2676" w:rsidRDefault="002C2676" w:rsidP="00221928">
      <w:pPr>
        <w:pStyle w:val="a5"/>
        <w:spacing w:line="240" w:lineRule="auto"/>
        <w:ind w:left="256" w:rightChars="218" w:right="458" w:firstLineChars="0" w:firstLine="0"/>
        <w:jc w:val="center"/>
        <w:rPr>
          <w:rFonts w:ascii="仿宋_GB2312" w:eastAsia="黑体"/>
          <w:sz w:val="36"/>
        </w:rPr>
      </w:pPr>
      <w:r>
        <w:rPr>
          <w:rFonts w:ascii="仿宋_GB2312" w:eastAsia="黑体" w:hint="eastAsia"/>
          <w:sz w:val="36"/>
        </w:rPr>
        <w:t>任务书填写要求</w:t>
      </w:r>
    </w:p>
    <w:p w:rsidR="002C2676" w:rsidRDefault="002C2676" w:rsidP="00221928">
      <w:pPr>
        <w:pStyle w:val="a5"/>
        <w:spacing w:line="240" w:lineRule="auto"/>
        <w:ind w:left="256" w:rightChars="218" w:right="458" w:firstLineChars="0" w:firstLine="570"/>
      </w:pPr>
    </w:p>
    <w:p w:rsidR="002C2676" w:rsidRDefault="002C2676" w:rsidP="00221928">
      <w:pPr>
        <w:pStyle w:val="a5"/>
        <w:spacing w:line="240" w:lineRule="auto"/>
        <w:ind w:left="256" w:rightChars="218" w:right="458" w:firstLineChars="0" w:firstLine="570"/>
      </w:pPr>
    </w:p>
    <w:p w:rsidR="002C2676" w:rsidRDefault="002C2676" w:rsidP="00221928">
      <w:pPr>
        <w:pStyle w:val="a5"/>
        <w:spacing w:line="440" w:lineRule="exact"/>
        <w:ind w:left="256" w:rightChars="218" w:right="458" w:firstLineChars="0" w:firstLine="570"/>
        <w:rPr>
          <w:rFonts w:ascii="宋体" w:hAnsi="宋体"/>
        </w:rPr>
      </w:pPr>
      <w:r>
        <w:rPr>
          <w:rFonts w:hint="eastAsia"/>
        </w:rPr>
        <w:t>1</w:t>
      </w:r>
      <w:r>
        <w:rPr>
          <w:rFonts w:ascii="宋体" w:hAnsi="宋体" w:hint="eastAsia"/>
        </w:rPr>
        <w:t>．毕业设计（论文）任务书由指导教师根据各课题的具体情况填写，经</w:t>
      </w:r>
      <w:r w:rsidRPr="00C42275">
        <w:rPr>
          <w:rFonts w:ascii="宋体" w:hAnsi="宋体" w:hint="eastAsia"/>
        </w:rPr>
        <w:t>学生所在专业的负责人</w:t>
      </w:r>
      <w:r>
        <w:rPr>
          <w:rFonts w:ascii="宋体" w:hAnsi="宋体" w:hint="eastAsia"/>
        </w:rPr>
        <w:t>审查、院（系）领导签字后生效。此任务书应在第七学期结束前填好并发给学生；</w:t>
      </w:r>
    </w:p>
    <w:p w:rsidR="002C2676" w:rsidRDefault="002C2676" w:rsidP="00221928">
      <w:pPr>
        <w:pStyle w:val="a5"/>
        <w:spacing w:line="440" w:lineRule="exact"/>
        <w:ind w:left="256" w:rightChars="218" w:right="458" w:firstLineChars="0" w:firstLine="570"/>
      </w:pPr>
      <w:r>
        <w:rPr>
          <w:rFonts w:hint="eastAsia"/>
        </w:rPr>
        <w:t>2</w:t>
      </w:r>
      <w:r>
        <w:rPr>
          <w:rFonts w:ascii="宋体" w:hAnsi="宋体" w:hint="eastAsia"/>
        </w:rPr>
        <w:t>．</w:t>
      </w:r>
      <w:r>
        <w:rPr>
          <w:rFonts w:hint="eastAsia"/>
        </w:rPr>
        <w:t>任务书内容必须用黑墨水笔工整书写或按教务处统一设计的电子文档标准格式（可从教务处网页上下载）打印，不得随便涂改或潦草书写，禁止打印在其它纸上后剪贴；</w:t>
      </w:r>
    </w:p>
    <w:p w:rsidR="002C2676" w:rsidRDefault="002C2676" w:rsidP="00221928">
      <w:pPr>
        <w:pStyle w:val="a5"/>
        <w:spacing w:line="440" w:lineRule="exact"/>
        <w:ind w:left="256" w:rightChars="218" w:right="458" w:firstLineChars="0" w:firstLine="570"/>
      </w:pPr>
      <w:r>
        <w:rPr>
          <w:rFonts w:hint="eastAsia"/>
        </w:rPr>
        <w:t>3</w:t>
      </w:r>
      <w:r>
        <w:rPr>
          <w:rFonts w:hint="eastAsia"/>
        </w:rPr>
        <w:t>．</w:t>
      </w:r>
      <w:r>
        <w:rPr>
          <w:rFonts w:ascii="宋体" w:hAnsi="宋体" w:hint="eastAsia"/>
        </w:rPr>
        <w:t>任务书内填写的内容，必须和学生毕业设计（论文）完成的情况相一致，若有变更，应当经过所在专业及院（系）主管领导审批后方可重新填写；</w:t>
      </w:r>
    </w:p>
    <w:p w:rsidR="002C2676" w:rsidRDefault="002C2676" w:rsidP="00221928">
      <w:pPr>
        <w:pStyle w:val="a5"/>
        <w:spacing w:line="440" w:lineRule="exact"/>
        <w:ind w:left="256" w:rightChars="218" w:right="458" w:firstLineChars="0" w:firstLine="570"/>
        <w:rPr>
          <w:rFonts w:ascii="宋体" w:hAnsi="宋体"/>
        </w:rPr>
      </w:pPr>
      <w:r>
        <w:rPr>
          <w:rFonts w:hint="eastAsia"/>
        </w:rPr>
        <w:t>4</w:t>
      </w:r>
      <w:r>
        <w:rPr>
          <w:rFonts w:hint="eastAsia"/>
        </w:rPr>
        <w:t>．</w:t>
      </w:r>
      <w:r>
        <w:rPr>
          <w:rFonts w:ascii="宋体" w:hAnsi="宋体" w:hint="eastAsia"/>
        </w:rPr>
        <w:t>任务书内有关“学院（系）”、“专业”等名称的填写，应写中文全称，不能写数字代码。学生的“学号”要写全号；</w:t>
      </w:r>
    </w:p>
    <w:p w:rsidR="002C2676" w:rsidRDefault="002C2676" w:rsidP="00221928">
      <w:pPr>
        <w:pStyle w:val="a5"/>
        <w:spacing w:line="440" w:lineRule="exact"/>
        <w:ind w:left="256" w:rightChars="218" w:right="458" w:firstLineChars="0" w:firstLine="570"/>
      </w:pPr>
      <w:r>
        <w:rPr>
          <w:rFonts w:hint="eastAsia"/>
        </w:rPr>
        <w:t>5</w:t>
      </w:r>
      <w:r>
        <w:rPr>
          <w:rFonts w:hint="eastAsia"/>
        </w:rPr>
        <w:t>．</w:t>
      </w:r>
      <w:r>
        <w:rPr>
          <w:rFonts w:ascii="宋体" w:hAnsi="宋体" w:hint="eastAsia"/>
        </w:rPr>
        <w:t>任务书内“主要参考文献”的填写，应按照国标</w:t>
      </w:r>
      <w:r>
        <w:rPr>
          <w:rFonts w:ascii="宋体" w:hAnsi="宋体"/>
        </w:rPr>
        <w:t>GB</w:t>
      </w:r>
      <w:r>
        <w:rPr>
          <w:rFonts w:ascii="宋体" w:hAnsi="宋体" w:hint="eastAsia"/>
        </w:rPr>
        <w:t xml:space="preserve"> </w:t>
      </w:r>
      <w:r>
        <w:rPr>
          <w:rFonts w:ascii="宋体" w:hAnsi="宋体"/>
        </w:rPr>
        <w:t>7714</w:t>
      </w:r>
      <w:r>
        <w:rPr>
          <w:rFonts w:ascii="宋体" w:hAnsi="宋体" w:hint="eastAsia"/>
        </w:rPr>
        <w:t>—2005《文后参考文献著录规则》的要求书写，不能有随意性；</w:t>
      </w:r>
    </w:p>
    <w:p w:rsidR="002C2676" w:rsidRDefault="002C2676" w:rsidP="00221928">
      <w:pPr>
        <w:pStyle w:val="a5"/>
        <w:spacing w:line="440" w:lineRule="exact"/>
        <w:ind w:left="256" w:rightChars="218" w:right="458" w:firstLineChars="0" w:firstLine="570"/>
      </w:pPr>
      <w:r>
        <w:rPr>
          <w:rFonts w:hint="eastAsia"/>
        </w:rPr>
        <w:t>6</w:t>
      </w:r>
      <w:r>
        <w:rPr>
          <w:rFonts w:hint="eastAsia"/>
        </w:rPr>
        <w:t>．</w:t>
      </w:r>
      <w:r>
        <w:rPr>
          <w:rFonts w:ascii="宋体" w:hAnsi="宋体" w:hint="eastAsia"/>
        </w:rPr>
        <w:t>有关年月日等日期的填写，应当按照国标</w:t>
      </w:r>
      <w:r>
        <w:rPr>
          <w:rFonts w:ascii="宋体" w:hAnsi="宋体"/>
        </w:rPr>
        <w:t>GB/T 7408</w:t>
      </w:r>
      <w:r>
        <w:rPr>
          <w:rFonts w:ascii="宋体" w:hAnsi="宋体" w:hint="eastAsia"/>
        </w:rPr>
        <w:t>—2005《数据元和交换格式、信息交换、日期和时间表示法》规定的要求，一律用阿拉伯数字书写。如“</w:t>
      </w:r>
      <w:smartTag w:uri="urn:schemas-microsoft-com:office:smarttags" w:element="chsdate">
        <w:smartTagPr>
          <w:attr w:name="IsROCDate" w:val="False"/>
          <w:attr w:name="IsLunarDate" w:val="False"/>
          <w:attr w:name="Day" w:val="15"/>
          <w:attr w:name="Month" w:val="3"/>
          <w:attr w:name="Year" w:val="2009"/>
        </w:smartTagPr>
        <w:r>
          <w:rPr>
            <w:rFonts w:ascii="宋体" w:hAnsi="宋体"/>
          </w:rPr>
          <w:t>200</w:t>
        </w:r>
        <w:r>
          <w:rPr>
            <w:rFonts w:ascii="宋体" w:hAnsi="宋体" w:hint="eastAsia"/>
          </w:rPr>
          <w:t>9年3月15日</w:t>
        </w:r>
      </w:smartTag>
      <w:r>
        <w:rPr>
          <w:rFonts w:ascii="宋体" w:hAnsi="宋体" w:hint="eastAsia"/>
        </w:rPr>
        <w:t>”或“</w:t>
      </w:r>
      <w:smartTag w:uri="urn:schemas-microsoft-com:office:smarttags" w:element="chsdate">
        <w:smartTagPr>
          <w:attr w:name="IsROCDate" w:val="False"/>
          <w:attr w:name="IsLunarDate" w:val="False"/>
          <w:attr w:name="Day" w:val="15"/>
          <w:attr w:name="Month" w:val="3"/>
          <w:attr w:name="Year" w:val="2009"/>
        </w:smartTagPr>
        <w:r>
          <w:rPr>
            <w:rFonts w:ascii="宋体" w:hAnsi="宋体"/>
          </w:rPr>
          <w:t>200</w:t>
        </w:r>
        <w:r>
          <w:rPr>
            <w:rFonts w:ascii="宋体" w:hAnsi="宋体" w:hint="eastAsia"/>
          </w:rPr>
          <w:t>9-03</w:t>
        </w:r>
        <w:smartTag w:uri="urn:schemas-microsoft-com:office:smarttags" w:element="chmetcnv">
          <w:smartTagPr>
            <w:attr w:name="TCSC" w:val="0"/>
            <w:attr w:name="NumberType" w:val="1"/>
            <w:attr w:name="Negative" w:val="True"/>
            <w:attr w:name="HasSpace" w:val="False"/>
            <w:attr w:name="SourceValue" w:val="15"/>
            <w:attr w:name="UnitName" w:val="”"/>
          </w:smartTagPr>
          <w:r>
            <w:rPr>
              <w:rFonts w:ascii="宋体" w:hAnsi="宋体" w:hint="eastAsia"/>
            </w:rPr>
            <w:t>-15</w:t>
          </w:r>
        </w:smartTag>
      </w:smartTag>
      <w:r>
        <w:rPr>
          <w:rFonts w:ascii="宋体" w:hAnsi="宋体" w:hint="eastAsia"/>
        </w:rPr>
        <w:t>”。</w:t>
      </w:r>
    </w:p>
    <w:p w:rsidR="002C2676" w:rsidRDefault="002C2676" w:rsidP="002F1DC6">
      <w:pPr>
        <w:pStyle w:val="a5"/>
        <w:spacing w:line="440" w:lineRule="exact"/>
        <w:ind w:left="256" w:rightChars="218" w:right="458" w:firstLineChars="0" w:firstLine="570"/>
      </w:pPr>
    </w:p>
    <w:p w:rsidR="002C2676" w:rsidRDefault="002C2676" w:rsidP="002F1DC6">
      <w:pPr>
        <w:pStyle w:val="a5"/>
        <w:spacing w:line="440" w:lineRule="exact"/>
        <w:ind w:left="256" w:rightChars="218" w:right="458" w:firstLineChars="0" w:firstLine="570"/>
      </w:pPr>
    </w:p>
    <w:p w:rsidR="002C2676" w:rsidRDefault="002C2676" w:rsidP="002F1DC6">
      <w:pPr>
        <w:pStyle w:val="a5"/>
        <w:spacing w:line="440" w:lineRule="exact"/>
        <w:ind w:left="256" w:rightChars="218" w:right="458" w:firstLineChars="0" w:firstLine="570"/>
      </w:pPr>
    </w:p>
    <w:p w:rsidR="002C2676" w:rsidRDefault="002C2676" w:rsidP="002F1DC6">
      <w:pPr>
        <w:pStyle w:val="a5"/>
        <w:spacing w:line="440" w:lineRule="exact"/>
        <w:ind w:left="256" w:rightChars="218" w:right="458" w:firstLineChars="0" w:firstLine="570"/>
      </w:pPr>
    </w:p>
    <w:p w:rsidR="002C2676" w:rsidRDefault="002C2676">
      <w:pPr>
        <w:jc w:val="center"/>
        <w:rPr>
          <w:b/>
          <w:sz w:val="32"/>
        </w:rPr>
      </w:pPr>
    </w:p>
    <w:p w:rsidR="002C2676" w:rsidRDefault="002C2676" w:rsidP="00BE7A8E">
      <w:pPr>
        <w:pStyle w:val="a5"/>
        <w:spacing w:line="440" w:lineRule="exact"/>
        <w:ind w:leftChars="122" w:left="256" w:rightChars="218" w:right="458" w:firstLineChars="388" w:firstLine="1169"/>
        <w:rPr>
          <w:rFonts w:ascii="宋体" w:hAnsi="宋体"/>
        </w:rPr>
      </w:pPr>
      <w:r>
        <w:rPr>
          <w:rFonts w:ascii="仿宋_GB2312"/>
          <w:b/>
          <w:sz w:val="30"/>
        </w:rPr>
        <w:br w:type="page"/>
      </w:r>
      <w:r>
        <w:rPr>
          <w:rFonts w:ascii="宋体" w:hAnsi="宋体" w:hint="eastAsia"/>
          <w:b/>
          <w:sz w:val="44"/>
        </w:rPr>
        <w:lastRenderedPageBreak/>
        <w:t xml:space="preserve">毕 业 设 计（论 文）任 </w:t>
      </w:r>
      <w:proofErr w:type="gramStart"/>
      <w:r>
        <w:rPr>
          <w:rFonts w:ascii="宋体" w:hAnsi="宋体" w:hint="eastAsia"/>
          <w:b/>
          <w:sz w:val="44"/>
        </w:rPr>
        <w:t>务</w:t>
      </w:r>
      <w:proofErr w:type="gramEnd"/>
      <w:r>
        <w:rPr>
          <w:rFonts w:ascii="宋体" w:hAnsi="宋体" w:hint="eastAsia"/>
          <w:b/>
          <w:sz w:val="44"/>
        </w:rPr>
        <w:t xml:space="preserve"> 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6"/>
      </w:tblGrid>
      <w:tr w:rsidR="002C2676">
        <w:trPr>
          <w:trHeight w:val="587"/>
          <w:jc w:val="center"/>
        </w:trPr>
        <w:tc>
          <w:tcPr>
            <w:tcW w:w="9356" w:type="dxa"/>
            <w:tcBorders>
              <w:top w:val="double" w:sz="4" w:space="0" w:color="auto"/>
              <w:left w:val="single" w:sz="8" w:space="0" w:color="auto"/>
              <w:bottom w:val="dotted" w:sz="4" w:space="0" w:color="auto"/>
              <w:right w:val="single" w:sz="8" w:space="0" w:color="auto"/>
            </w:tcBorders>
          </w:tcPr>
          <w:p w:rsidR="002C2676" w:rsidRDefault="002C2676" w:rsidP="00C200CB">
            <w:pPr>
              <w:spacing w:beforeLines="50" w:line="360" w:lineRule="exact"/>
              <w:rPr>
                <w:sz w:val="24"/>
              </w:rPr>
            </w:pPr>
            <w:r>
              <w:rPr>
                <w:rFonts w:hint="eastAsia"/>
                <w:sz w:val="28"/>
              </w:rPr>
              <w:t>1</w:t>
            </w:r>
            <w:r>
              <w:rPr>
                <w:rFonts w:hint="eastAsia"/>
                <w:sz w:val="28"/>
              </w:rPr>
              <w:t>．本毕业设计（论文）课题应达到的目的：</w:t>
            </w:r>
          </w:p>
        </w:tc>
      </w:tr>
      <w:tr w:rsidR="002C2676">
        <w:trPr>
          <w:trHeight w:val="2001"/>
          <w:jc w:val="center"/>
        </w:trPr>
        <w:tc>
          <w:tcPr>
            <w:tcW w:w="9356" w:type="dxa"/>
            <w:tcBorders>
              <w:top w:val="dotted" w:sz="4" w:space="0" w:color="auto"/>
              <w:left w:val="single" w:sz="8" w:space="0" w:color="auto"/>
              <w:bottom w:val="double" w:sz="4" w:space="0" w:color="auto"/>
              <w:right w:val="single" w:sz="8" w:space="0" w:color="auto"/>
            </w:tcBorders>
          </w:tcPr>
          <w:p w:rsidR="002C2676" w:rsidRDefault="002C2676" w:rsidP="00C01E86">
            <w:pPr>
              <w:spacing w:line="360" w:lineRule="auto"/>
              <w:ind w:firstLineChars="200" w:firstLine="480"/>
              <w:rPr>
                <w:sz w:val="24"/>
              </w:rPr>
            </w:pPr>
            <w:r>
              <w:rPr>
                <w:rFonts w:hint="eastAsia"/>
                <w:sz w:val="24"/>
              </w:rPr>
              <w:t>通过毕业设计，可进一步巩固和加强学生的基本知识和基本技能；增强学生创新意识、创新能力和获取新知识的能力；培养学生综合运用专业理论知识和专业技能分析解决生产实际问题的能力。通过课题训练，使学生对道路工程、生态建筑的实践有更为深刻的理解，掌握有关规范、规程、手册和工具书的应用，为今后独立工作打下基础。</w:t>
            </w:r>
          </w:p>
          <w:p w:rsidR="002C2676" w:rsidRDefault="002C2676" w:rsidP="00C01E86">
            <w:pPr>
              <w:spacing w:line="360" w:lineRule="auto"/>
              <w:ind w:firstLineChars="200" w:firstLine="480"/>
              <w:rPr>
                <w:rFonts w:ascii="宋体" w:hAnsi="宋体"/>
                <w:sz w:val="24"/>
              </w:rPr>
            </w:pPr>
            <w:r>
              <w:rPr>
                <w:rFonts w:ascii="宋体" w:hAnsi="宋体" w:hint="eastAsia"/>
                <w:sz w:val="24"/>
              </w:rPr>
              <w:t>（1）利用专业英语词汇，进行英文科技文献翻译， 提高阅读英文专业文献的能力。</w:t>
            </w:r>
          </w:p>
          <w:p w:rsidR="002C2676" w:rsidRDefault="002C2676" w:rsidP="00C01E86">
            <w:pPr>
              <w:spacing w:line="360" w:lineRule="auto"/>
              <w:ind w:firstLineChars="200" w:firstLine="480"/>
              <w:rPr>
                <w:rFonts w:ascii="宋体" w:hAnsi="宋体"/>
                <w:sz w:val="24"/>
              </w:rPr>
            </w:pPr>
            <w:r>
              <w:rPr>
                <w:rFonts w:ascii="宋体" w:hAnsi="宋体" w:hint="eastAsia"/>
                <w:sz w:val="24"/>
              </w:rPr>
              <w:t>（2）通过试验设计，掌握道路建筑材料试验的方法、技术要求和工程应用。</w:t>
            </w:r>
          </w:p>
          <w:p w:rsidR="002C2676" w:rsidRDefault="002C2676" w:rsidP="00C01E86">
            <w:pPr>
              <w:spacing w:line="360" w:lineRule="auto"/>
              <w:ind w:firstLineChars="200" w:firstLine="480"/>
              <w:rPr>
                <w:rFonts w:ascii="宋体" w:hAnsi="宋体"/>
                <w:sz w:val="24"/>
              </w:rPr>
            </w:pPr>
            <w:r>
              <w:rPr>
                <w:rFonts w:ascii="宋体" w:hAnsi="宋体" w:hint="eastAsia"/>
                <w:sz w:val="24"/>
              </w:rPr>
              <w:t>（3）通过课题研究，能够利用各种手段解决问题，掌握研究问题的基本方法。</w:t>
            </w:r>
          </w:p>
          <w:p w:rsidR="002C2676" w:rsidRDefault="002C2676" w:rsidP="00C01E86">
            <w:pPr>
              <w:spacing w:line="360" w:lineRule="auto"/>
              <w:ind w:firstLineChars="200" w:firstLine="480"/>
              <w:rPr>
                <w:rFonts w:ascii="宋体" w:hAnsi="宋体"/>
                <w:sz w:val="24"/>
              </w:rPr>
            </w:pPr>
            <w:r>
              <w:rPr>
                <w:rFonts w:ascii="宋体" w:hAnsi="宋体" w:hint="eastAsia"/>
                <w:sz w:val="24"/>
              </w:rPr>
              <w:t>（4）通过软件分析雨水、径流、入渗。</w:t>
            </w:r>
          </w:p>
          <w:p w:rsidR="002C2676" w:rsidRDefault="002C2676" w:rsidP="00C01E86">
            <w:pPr>
              <w:spacing w:line="360" w:lineRule="auto"/>
              <w:ind w:firstLineChars="200" w:firstLine="480"/>
              <w:rPr>
                <w:sz w:val="24"/>
              </w:rPr>
            </w:pPr>
            <w:r>
              <w:rPr>
                <w:rFonts w:ascii="宋体" w:hAnsi="宋体" w:hint="eastAsia"/>
                <w:sz w:val="24"/>
              </w:rPr>
              <w:t>（5）熟练运用AutoCAD、Office等软件，提高解决实际工程问题的能力。</w:t>
            </w:r>
          </w:p>
        </w:tc>
      </w:tr>
      <w:tr w:rsidR="002C2676" w:rsidTr="004534AB">
        <w:trPr>
          <w:trHeight w:val="804"/>
          <w:jc w:val="center"/>
        </w:trPr>
        <w:tc>
          <w:tcPr>
            <w:tcW w:w="9356" w:type="dxa"/>
            <w:tcBorders>
              <w:top w:val="double" w:sz="4" w:space="0" w:color="auto"/>
              <w:left w:val="single" w:sz="8" w:space="0" w:color="auto"/>
              <w:bottom w:val="dotted" w:sz="4" w:space="0" w:color="auto"/>
              <w:right w:val="single" w:sz="8" w:space="0" w:color="auto"/>
            </w:tcBorders>
          </w:tcPr>
          <w:p w:rsidR="002C2676" w:rsidRDefault="002C2676" w:rsidP="00C200CB">
            <w:pPr>
              <w:spacing w:beforeLines="50" w:line="360" w:lineRule="exact"/>
              <w:ind w:left="280" w:hangingChars="100" w:hanging="280"/>
              <w:rPr>
                <w:sz w:val="28"/>
              </w:rPr>
            </w:pPr>
            <w:r>
              <w:rPr>
                <w:rFonts w:hint="eastAsia"/>
                <w:sz w:val="28"/>
              </w:rPr>
              <w:t>2</w:t>
            </w:r>
            <w:r>
              <w:rPr>
                <w:rFonts w:hint="eastAsia"/>
                <w:sz w:val="28"/>
              </w:rPr>
              <w:t>．本毕业设计（论文）课题任务的内容和要求（包括原始数据、技术要求、工作要求等）：</w:t>
            </w:r>
          </w:p>
        </w:tc>
      </w:tr>
      <w:tr w:rsidR="002C2676" w:rsidTr="003742E6">
        <w:trPr>
          <w:trHeight w:val="6946"/>
          <w:jc w:val="center"/>
        </w:trPr>
        <w:tc>
          <w:tcPr>
            <w:tcW w:w="9356" w:type="dxa"/>
            <w:tcBorders>
              <w:top w:val="dotted" w:sz="4" w:space="0" w:color="auto"/>
              <w:left w:val="single" w:sz="8" w:space="0" w:color="auto"/>
              <w:bottom w:val="double" w:sz="4" w:space="0" w:color="auto"/>
              <w:right w:val="single" w:sz="8" w:space="0" w:color="auto"/>
            </w:tcBorders>
          </w:tcPr>
          <w:p w:rsidR="002C2676" w:rsidRPr="007F3655" w:rsidRDefault="002C2676" w:rsidP="00F94D07">
            <w:pPr>
              <w:spacing w:line="360" w:lineRule="auto"/>
              <w:rPr>
                <w:rFonts w:ascii="宋体" w:hAnsi="宋体"/>
                <w:sz w:val="24"/>
                <w:szCs w:val="24"/>
              </w:rPr>
            </w:pPr>
            <w:r>
              <w:rPr>
                <w:rFonts w:ascii="宋体" w:hAnsi="宋体" w:hint="eastAsia"/>
                <w:sz w:val="24"/>
                <w:szCs w:val="24"/>
              </w:rPr>
              <w:t>2.1  课题内容</w:t>
            </w:r>
          </w:p>
          <w:p w:rsidR="002C2676" w:rsidRDefault="002C2676" w:rsidP="00B10CFF">
            <w:pPr>
              <w:autoSpaceDE w:val="0"/>
              <w:autoSpaceDN w:val="0"/>
              <w:adjustRightInd w:val="0"/>
              <w:snapToGrid w:val="0"/>
              <w:spacing w:line="360" w:lineRule="auto"/>
              <w:ind w:firstLineChars="200" w:firstLine="480"/>
              <w:rPr>
                <w:rFonts w:ascii="宋体" w:hAnsi="宋体"/>
                <w:sz w:val="24"/>
              </w:rPr>
            </w:pPr>
            <w:r w:rsidRPr="00B10CFF">
              <w:rPr>
                <w:rFonts w:ascii="宋体" w:hAnsi="宋体" w:hint="eastAsia"/>
                <w:sz w:val="24"/>
              </w:rPr>
              <w:t>LID英文的全称是Low Impact Development，是暴雨管理和面源污染处理技术，旨在通过分散的、小规模的源头控制来达到对暴雨所产生的径流和污染的控制，使开发地区尽量接近于自然的水文循环。低影响开发技术按主要功能一般可分为渗透、储存、调节、转输、截污净化等几类。面、下沉式绿地、生物滞留设施、渗透塘、渗透井、湿塘、雨水湿地、蓄水池、雨水罐等</w:t>
            </w:r>
            <w:r>
              <w:rPr>
                <w:rFonts w:ascii="宋体" w:hAnsi="宋体" w:hint="eastAsia"/>
                <w:sz w:val="24"/>
              </w:rPr>
              <w:t>。</w:t>
            </w:r>
          </w:p>
          <w:p w:rsidR="002C2676" w:rsidRDefault="002C2676" w:rsidP="00B10CFF">
            <w:pPr>
              <w:autoSpaceDE w:val="0"/>
              <w:autoSpaceDN w:val="0"/>
              <w:adjustRightInd w:val="0"/>
              <w:snapToGrid w:val="0"/>
              <w:spacing w:line="360" w:lineRule="auto"/>
              <w:ind w:firstLineChars="200" w:firstLine="480"/>
              <w:rPr>
                <w:sz w:val="24"/>
              </w:rPr>
            </w:pPr>
            <w:r w:rsidRPr="0005380A">
              <w:rPr>
                <w:rFonts w:hint="eastAsia"/>
                <w:sz w:val="24"/>
              </w:rPr>
              <w:t>根据我国《海绵城市建设技术指南》中将海绵城市的概念定义为“城市能够像海绵一样，在适应环境变化和应对自然灾害等方面具有良好的弹性，下雨时吸水、蓄水、渗水、净水，需要时将蓄存的水释放并加以利用”，具体可以理解为：一、海绵城市措施的开展可以体现弹性城市面对城市化的思想；二、海绵城市主要通过低影响开发（</w:t>
            </w:r>
            <w:r w:rsidRPr="0005380A">
              <w:rPr>
                <w:rFonts w:hint="eastAsia"/>
                <w:sz w:val="24"/>
              </w:rPr>
              <w:t>LID</w:t>
            </w:r>
            <w:r w:rsidRPr="0005380A">
              <w:rPr>
                <w:rFonts w:hint="eastAsia"/>
                <w:sz w:val="24"/>
              </w:rPr>
              <w:t>）的开发思想和相关技术实现；三、海绵城市要求不能只顾排水，可以将雨水储存起来作为资源使用，这便是雨水资源可持续的思想。其主要作用是对城市水质的生态可持续以及降雨径流量实施有效的措施，对城市发展发挥优良的基础保障作用。</w:t>
            </w:r>
          </w:p>
          <w:p w:rsidR="002C2676" w:rsidRPr="00A343D7" w:rsidRDefault="002C2676" w:rsidP="00B10CFF">
            <w:pPr>
              <w:autoSpaceDE w:val="0"/>
              <w:autoSpaceDN w:val="0"/>
              <w:adjustRightInd w:val="0"/>
              <w:snapToGrid w:val="0"/>
              <w:spacing w:line="360" w:lineRule="auto"/>
              <w:ind w:firstLineChars="200" w:firstLine="480"/>
              <w:rPr>
                <w:sz w:val="24"/>
              </w:rPr>
            </w:pPr>
            <w:r>
              <w:rPr>
                <w:rFonts w:hint="eastAsia"/>
                <w:sz w:val="24"/>
              </w:rPr>
              <w:t>本课题要求学生能够应用海绵城市的相关评价方法、建设措施，对</w:t>
            </w:r>
            <w:r w:rsidRPr="0005380A">
              <w:rPr>
                <w:rFonts w:hint="eastAsia"/>
                <w:sz w:val="24"/>
              </w:rPr>
              <w:t>南京市丹凤</w:t>
            </w:r>
            <w:proofErr w:type="gramStart"/>
            <w:r w:rsidRPr="0005380A">
              <w:rPr>
                <w:rFonts w:hint="eastAsia"/>
                <w:sz w:val="24"/>
              </w:rPr>
              <w:t>街傅厚岗</w:t>
            </w:r>
            <w:proofErr w:type="gramEnd"/>
            <w:r w:rsidRPr="0005380A">
              <w:rPr>
                <w:rFonts w:hint="eastAsia"/>
                <w:sz w:val="24"/>
              </w:rPr>
              <w:t>到北京东路段</w:t>
            </w:r>
            <w:r>
              <w:rPr>
                <w:rFonts w:hint="eastAsia"/>
                <w:sz w:val="24"/>
              </w:rPr>
              <w:t>实施海绵城市指标评价，并提出改进措施。</w:t>
            </w:r>
          </w:p>
        </w:tc>
      </w:tr>
    </w:tbl>
    <w:p w:rsidR="002C2676" w:rsidRDefault="002C2676" w:rsidP="00C200CB">
      <w:pPr>
        <w:pStyle w:val="a5"/>
        <w:spacing w:afterLines="20" w:line="240" w:lineRule="auto"/>
        <w:ind w:left="848" w:rightChars="-124" w:right="-260" w:hanging="848"/>
        <w:jc w:val="center"/>
        <w:rPr>
          <w:b/>
          <w:sz w:val="44"/>
        </w:rPr>
      </w:pPr>
      <w:r>
        <w:rPr>
          <w:b/>
          <w:sz w:val="44"/>
        </w:rPr>
        <w:br w:type="page"/>
      </w:r>
      <w:r>
        <w:rPr>
          <w:rFonts w:ascii="宋体" w:hAnsi="宋体" w:hint="eastAsia"/>
          <w:b/>
          <w:sz w:val="44"/>
        </w:rPr>
        <w:lastRenderedPageBreak/>
        <w:t xml:space="preserve">毕 业 设 计（论 文）任 </w:t>
      </w:r>
      <w:proofErr w:type="gramStart"/>
      <w:r>
        <w:rPr>
          <w:rFonts w:ascii="宋体" w:hAnsi="宋体" w:hint="eastAsia"/>
          <w:b/>
          <w:sz w:val="44"/>
        </w:rPr>
        <w:t>务</w:t>
      </w:r>
      <w:proofErr w:type="gramEnd"/>
      <w:r>
        <w:rPr>
          <w:rFonts w:ascii="宋体" w:hAnsi="宋体" w:hint="eastAsia"/>
          <w:b/>
          <w:sz w:val="44"/>
        </w:rPr>
        <w:t xml:space="preserve"> 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6"/>
      </w:tblGrid>
      <w:tr w:rsidR="002C2676" w:rsidTr="003742E6">
        <w:trPr>
          <w:trHeight w:val="12752"/>
          <w:jc w:val="center"/>
        </w:trPr>
        <w:tc>
          <w:tcPr>
            <w:tcW w:w="9356" w:type="dxa"/>
            <w:tcBorders>
              <w:top w:val="double" w:sz="4" w:space="0" w:color="auto"/>
              <w:left w:val="single" w:sz="8" w:space="0" w:color="auto"/>
              <w:bottom w:val="double" w:sz="4" w:space="0" w:color="auto"/>
              <w:right w:val="single" w:sz="8" w:space="0" w:color="auto"/>
            </w:tcBorders>
          </w:tcPr>
          <w:p w:rsidR="002C2676" w:rsidRPr="007F3655" w:rsidRDefault="002C2676" w:rsidP="005E23A1">
            <w:pPr>
              <w:spacing w:line="360" w:lineRule="auto"/>
              <w:rPr>
                <w:rFonts w:ascii="宋体" w:hAnsi="宋体"/>
                <w:sz w:val="24"/>
                <w:szCs w:val="24"/>
              </w:rPr>
            </w:pPr>
            <w:r>
              <w:rPr>
                <w:rFonts w:ascii="宋体" w:hAnsi="宋体" w:hint="eastAsia"/>
                <w:sz w:val="24"/>
                <w:szCs w:val="24"/>
              </w:rPr>
              <w:t xml:space="preserve">2.2  </w:t>
            </w:r>
            <w:r w:rsidRPr="007F3655">
              <w:rPr>
                <w:rFonts w:ascii="宋体" w:hAnsi="宋体" w:hint="eastAsia"/>
                <w:sz w:val="24"/>
                <w:szCs w:val="24"/>
              </w:rPr>
              <w:t>设计要求</w:t>
            </w:r>
          </w:p>
          <w:p w:rsidR="002C2676" w:rsidRDefault="002C2676" w:rsidP="005E23A1">
            <w:pPr>
              <w:spacing w:line="360" w:lineRule="auto"/>
              <w:ind w:firstLineChars="200" w:firstLine="480"/>
              <w:rPr>
                <w:rFonts w:ascii="宋体" w:hAnsi="宋体"/>
                <w:sz w:val="24"/>
              </w:rPr>
            </w:pPr>
            <w:r>
              <w:rPr>
                <w:rFonts w:ascii="宋体" w:hAnsi="宋体" w:hint="eastAsia"/>
                <w:sz w:val="24"/>
              </w:rPr>
              <w:t>课题所应完成的内容包括：外文翻译、开题报告和道路设计。</w:t>
            </w:r>
          </w:p>
          <w:p w:rsidR="002C2676" w:rsidRPr="007F3655" w:rsidRDefault="002C2676" w:rsidP="005E23A1">
            <w:pPr>
              <w:spacing w:line="360" w:lineRule="auto"/>
              <w:ind w:firstLineChars="200" w:firstLine="480"/>
              <w:rPr>
                <w:rFonts w:ascii="宋体" w:hAnsi="宋体"/>
                <w:sz w:val="24"/>
              </w:rPr>
            </w:pPr>
            <w:r>
              <w:rPr>
                <w:rFonts w:ascii="宋体" w:hAnsi="宋体" w:hint="eastAsia"/>
                <w:sz w:val="24"/>
              </w:rPr>
              <w:t>(</w:t>
            </w:r>
            <w:r w:rsidRPr="007F3655">
              <w:rPr>
                <w:rFonts w:ascii="宋体" w:hAnsi="宋体" w:hint="eastAsia"/>
                <w:sz w:val="24"/>
              </w:rPr>
              <w:t>1</w:t>
            </w:r>
            <w:r>
              <w:rPr>
                <w:rFonts w:ascii="宋体" w:hAnsi="宋体" w:hint="eastAsia"/>
                <w:sz w:val="24"/>
              </w:rPr>
              <w:t xml:space="preserve">) </w:t>
            </w:r>
            <w:r w:rsidRPr="007F3655">
              <w:rPr>
                <w:rFonts w:ascii="宋体" w:hAnsi="宋体" w:hint="eastAsia"/>
                <w:sz w:val="24"/>
              </w:rPr>
              <w:t>外文翻译</w:t>
            </w:r>
          </w:p>
          <w:p w:rsidR="002C2676" w:rsidRDefault="002C2676" w:rsidP="005E23A1">
            <w:pPr>
              <w:spacing w:line="360" w:lineRule="auto"/>
              <w:ind w:firstLine="480"/>
              <w:rPr>
                <w:rFonts w:ascii="宋体" w:hAnsi="宋体"/>
                <w:sz w:val="24"/>
              </w:rPr>
            </w:pPr>
            <w:r>
              <w:rPr>
                <w:rFonts w:ascii="宋体" w:hAnsi="宋体" w:hint="eastAsia"/>
                <w:sz w:val="24"/>
              </w:rPr>
              <w:t>结合指导老师指定的外文原文资料，独立完成不少于2000汉字的翻译工作。</w:t>
            </w:r>
          </w:p>
          <w:p w:rsidR="002C2676" w:rsidRPr="007F3655" w:rsidRDefault="002C2676" w:rsidP="005E23A1">
            <w:pPr>
              <w:spacing w:line="360" w:lineRule="auto"/>
              <w:ind w:firstLineChars="200" w:firstLine="480"/>
              <w:rPr>
                <w:rFonts w:ascii="宋体" w:hAnsi="宋体"/>
                <w:sz w:val="24"/>
              </w:rPr>
            </w:pPr>
            <w:r>
              <w:rPr>
                <w:rFonts w:ascii="宋体" w:hAnsi="宋体" w:hint="eastAsia"/>
                <w:sz w:val="24"/>
              </w:rPr>
              <w:t>(</w:t>
            </w:r>
            <w:r w:rsidRPr="007F3655">
              <w:rPr>
                <w:rFonts w:ascii="宋体" w:hAnsi="宋体" w:hint="eastAsia"/>
                <w:sz w:val="24"/>
              </w:rPr>
              <w:t>2</w:t>
            </w:r>
            <w:r>
              <w:rPr>
                <w:rFonts w:ascii="宋体" w:hAnsi="宋体" w:hint="eastAsia"/>
                <w:sz w:val="24"/>
              </w:rPr>
              <w:t xml:space="preserve">) </w:t>
            </w:r>
            <w:r w:rsidRPr="007F3655">
              <w:rPr>
                <w:rFonts w:ascii="宋体" w:hAnsi="宋体" w:hint="eastAsia"/>
                <w:sz w:val="24"/>
              </w:rPr>
              <w:t>开题报告</w:t>
            </w:r>
          </w:p>
          <w:p w:rsidR="002C2676" w:rsidRDefault="002C2676" w:rsidP="005E23A1">
            <w:pPr>
              <w:spacing w:line="360" w:lineRule="auto"/>
              <w:ind w:firstLine="480"/>
              <w:rPr>
                <w:rFonts w:ascii="宋体" w:hAnsi="宋体"/>
                <w:sz w:val="24"/>
              </w:rPr>
            </w:pPr>
            <w:r>
              <w:rPr>
                <w:rFonts w:ascii="宋体" w:hAnsi="宋体" w:hint="eastAsia"/>
                <w:sz w:val="24"/>
              </w:rPr>
              <w:t>根据学院</w:t>
            </w:r>
            <w:proofErr w:type="gramStart"/>
            <w:r>
              <w:rPr>
                <w:rFonts w:ascii="宋体" w:hAnsi="宋体" w:hint="eastAsia"/>
                <w:sz w:val="24"/>
              </w:rPr>
              <w:t>和系部对开</w:t>
            </w:r>
            <w:proofErr w:type="gramEnd"/>
            <w:r>
              <w:rPr>
                <w:rFonts w:ascii="宋体" w:hAnsi="宋体" w:hint="eastAsia"/>
                <w:sz w:val="24"/>
              </w:rPr>
              <w:t>题报告的要求，结合课题的内容，查阅相关文献，总结目前本课题领域的研究现状，并构建完成该课题的工作思路。</w:t>
            </w:r>
          </w:p>
          <w:p w:rsidR="002C2676" w:rsidRPr="007F3655" w:rsidRDefault="002C2676" w:rsidP="003548D2">
            <w:pPr>
              <w:spacing w:line="360" w:lineRule="auto"/>
              <w:ind w:firstLineChars="200" w:firstLine="480"/>
              <w:rPr>
                <w:rFonts w:ascii="宋体" w:hAnsi="宋体"/>
                <w:sz w:val="24"/>
              </w:rPr>
            </w:pPr>
            <w:r>
              <w:rPr>
                <w:rFonts w:ascii="宋体" w:hAnsi="宋体" w:hint="eastAsia"/>
                <w:sz w:val="24"/>
              </w:rPr>
              <w:t>(</w:t>
            </w:r>
            <w:r w:rsidRPr="007F3655">
              <w:rPr>
                <w:rFonts w:ascii="宋体" w:hAnsi="宋体" w:hint="eastAsia"/>
                <w:sz w:val="24"/>
              </w:rPr>
              <w:t>3</w:t>
            </w:r>
            <w:r>
              <w:rPr>
                <w:rFonts w:ascii="宋体" w:hAnsi="宋体" w:hint="eastAsia"/>
                <w:sz w:val="24"/>
              </w:rPr>
              <w:t xml:space="preserve">) </w:t>
            </w:r>
            <w:r w:rsidRPr="00632BAE">
              <w:rPr>
                <w:rFonts w:ascii="宋体" w:hAnsi="宋体"/>
                <w:noProof/>
                <w:sz w:val="24"/>
              </w:rPr>
              <w:t>基于海绵城市理念的南京市丹凤街傅厚岗到北京东路段评价与改善</w:t>
            </w:r>
          </w:p>
          <w:p w:rsidR="002C2676" w:rsidRDefault="002C2676" w:rsidP="003548D2">
            <w:pPr>
              <w:spacing w:line="360" w:lineRule="auto"/>
              <w:ind w:firstLine="480"/>
              <w:rPr>
                <w:rFonts w:ascii="宋体" w:hAnsi="宋体"/>
                <w:sz w:val="24"/>
              </w:rPr>
            </w:pPr>
            <w:r>
              <w:rPr>
                <w:rFonts w:ascii="宋体" w:hAnsi="宋体" w:hint="eastAsia"/>
                <w:sz w:val="24"/>
              </w:rPr>
              <w:t>(a) 问题的提出</w:t>
            </w:r>
          </w:p>
          <w:p w:rsidR="002C2676" w:rsidRDefault="002C2676" w:rsidP="009A403D">
            <w:pPr>
              <w:spacing w:line="360" w:lineRule="auto"/>
              <w:ind w:firstLineChars="200" w:firstLine="480"/>
              <w:rPr>
                <w:rFonts w:ascii="宋体" w:hAnsi="宋体"/>
                <w:sz w:val="24"/>
              </w:rPr>
            </w:pPr>
            <w:r>
              <w:rPr>
                <w:rFonts w:hAnsi="宋体" w:cs="宋体" w:hint="eastAsia"/>
                <w:kern w:val="0"/>
                <w:sz w:val="24"/>
              </w:rPr>
              <w:t>阐述所研究课题的背景、意义，分析研究现状，提出本课题要解决的问题，拟定研究的技术路线。</w:t>
            </w:r>
          </w:p>
          <w:p w:rsidR="002C2676" w:rsidRDefault="002C2676" w:rsidP="003548D2">
            <w:pPr>
              <w:spacing w:line="360" w:lineRule="auto"/>
              <w:ind w:firstLine="480"/>
              <w:rPr>
                <w:rFonts w:ascii="宋体" w:hAnsi="宋体"/>
                <w:sz w:val="24"/>
              </w:rPr>
            </w:pPr>
            <w:r>
              <w:rPr>
                <w:rFonts w:ascii="宋体" w:hAnsi="宋体" w:hint="eastAsia"/>
                <w:sz w:val="24"/>
              </w:rPr>
              <w:t>(b) 分析当前海绵城市评价的方法</w:t>
            </w:r>
          </w:p>
          <w:p w:rsidR="002C2676" w:rsidRDefault="002C2676" w:rsidP="003548D2">
            <w:pPr>
              <w:spacing w:line="360" w:lineRule="auto"/>
              <w:ind w:firstLineChars="199" w:firstLine="478"/>
              <w:rPr>
                <w:rFonts w:ascii="宋体" w:hAnsi="宋体"/>
                <w:sz w:val="24"/>
              </w:rPr>
            </w:pPr>
            <w:r>
              <w:rPr>
                <w:rFonts w:ascii="宋体" w:hAnsi="宋体" w:hint="eastAsia"/>
                <w:sz w:val="24"/>
              </w:rPr>
              <w:t>根据研究现状，重点就海绵城市评价的方法进行阐述，为本课题的实施奠定基础。</w:t>
            </w:r>
          </w:p>
          <w:p w:rsidR="002C2676" w:rsidRDefault="002C2676" w:rsidP="003548D2">
            <w:pPr>
              <w:spacing w:line="360" w:lineRule="auto"/>
              <w:ind w:leftChars="228" w:left="479"/>
              <w:rPr>
                <w:rFonts w:ascii="宋体" w:hAnsi="宋体"/>
                <w:sz w:val="24"/>
              </w:rPr>
            </w:pPr>
            <w:r>
              <w:rPr>
                <w:rFonts w:ascii="宋体" w:hAnsi="宋体" w:hint="eastAsia"/>
                <w:sz w:val="24"/>
              </w:rPr>
              <w:t>(c) 资料搜集与分析</w:t>
            </w:r>
          </w:p>
          <w:p w:rsidR="002C2676" w:rsidRDefault="002C2676" w:rsidP="003548D2">
            <w:pPr>
              <w:spacing w:line="360" w:lineRule="auto"/>
              <w:ind w:firstLineChars="199" w:firstLine="478"/>
              <w:rPr>
                <w:rFonts w:ascii="宋体" w:hAnsi="宋体"/>
                <w:sz w:val="24"/>
              </w:rPr>
            </w:pPr>
            <w:r>
              <w:rPr>
                <w:rFonts w:ascii="宋体" w:hAnsi="宋体" w:hint="eastAsia"/>
                <w:sz w:val="24"/>
              </w:rPr>
              <w:t>根据课题项目所处的地区，搜集海绵城市评价的相关资料。</w:t>
            </w:r>
          </w:p>
          <w:p w:rsidR="002C2676" w:rsidRDefault="002C2676" w:rsidP="003548D2">
            <w:pPr>
              <w:spacing w:line="360" w:lineRule="auto"/>
              <w:ind w:leftChars="228" w:left="479"/>
              <w:rPr>
                <w:rFonts w:ascii="宋体" w:hAnsi="宋体"/>
                <w:sz w:val="24"/>
              </w:rPr>
            </w:pPr>
            <w:r>
              <w:rPr>
                <w:rFonts w:ascii="宋体" w:hAnsi="宋体" w:hint="eastAsia"/>
                <w:sz w:val="24"/>
              </w:rPr>
              <w:t>(d) 海绵城市评价与改进措施分析</w:t>
            </w:r>
          </w:p>
          <w:p w:rsidR="002C2676" w:rsidRDefault="002C2676" w:rsidP="003548D2">
            <w:pPr>
              <w:spacing w:line="360" w:lineRule="auto"/>
              <w:ind w:firstLineChars="199" w:firstLine="478"/>
              <w:rPr>
                <w:rFonts w:ascii="宋体" w:hAnsi="宋体"/>
                <w:sz w:val="24"/>
              </w:rPr>
            </w:pPr>
            <w:r>
              <w:rPr>
                <w:rFonts w:ascii="宋体" w:hAnsi="宋体" w:hint="eastAsia"/>
                <w:sz w:val="24"/>
              </w:rPr>
              <w:t>采用软件对项目实施评价，并提出改进措施，完成改进后的分析、评价。</w:t>
            </w:r>
          </w:p>
          <w:p w:rsidR="002C2676" w:rsidRDefault="002C2676" w:rsidP="003548D2">
            <w:pPr>
              <w:spacing w:line="360" w:lineRule="auto"/>
              <w:ind w:firstLineChars="199" w:firstLine="478"/>
              <w:rPr>
                <w:rFonts w:ascii="宋体" w:hAnsi="宋体"/>
                <w:sz w:val="24"/>
              </w:rPr>
            </w:pPr>
          </w:p>
          <w:p w:rsidR="002C2676" w:rsidRDefault="002C2676" w:rsidP="005E23A1">
            <w:pPr>
              <w:spacing w:line="360" w:lineRule="exact"/>
              <w:rPr>
                <w:sz w:val="24"/>
              </w:rPr>
            </w:pPr>
          </w:p>
          <w:p w:rsidR="002C2676" w:rsidRDefault="002C2676" w:rsidP="005E23A1">
            <w:pPr>
              <w:spacing w:line="360" w:lineRule="exact"/>
              <w:rPr>
                <w:sz w:val="24"/>
              </w:rPr>
            </w:pPr>
          </w:p>
          <w:p w:rsidR="002C2676" w:rsidRDefault="002C2676" w:rsidP="005E23A1">
            <w:pPr>
              <w:spacing w:line="360" w:lineRule="exact"/>
              <w:rPr>
                <w:sz w:val="24"/>
              </w:rPr>
            </w:pPr>
          </w:p>
          <w:p w:rsidR="002C2676" w:rsidRDefault="002C2676" w:rsidP="005E23A1">
            <w:pPr>
              <w:spacing w:line="360" w:lineRule="exact"/>
              <w:rPr>
                <w:sz w:val="24"/>
              </w:rPr>
            </w:pPr>
          </w:p>
          <w:p w:rsidR="002C2676" w:rsidRDefault="002C2676" w:rsidP="005E23A1">
            <w:pPr>
              <w:spacing w:line="360" w:lineRule="exact"/>
              <w:rPr>
                <w:sz w:val="24"/>
              </w:rPr>
            </w:pPr>
          </w:p>
          <w:p w:rsidR="002C2676" w:rsidRDefault="002C2676" w:rsidP="005E23A1">
            <w:pPr>
              <w:spacing w:line="360" w:lineRule="exact"/>
              <w:rPr>
                <w:sz w:val="24"/>
              </w:rPr>
            </w:pPr>
          </w:p>
          <w:p w:rsidR="002C2676" w:rsidRDefault="002C2676" w:rsidP="005E23A1">
            <w:pPr>
              <w:spacing w:line="360" w:lineRule="exact"/>
              <w:rPr>
                <w:sz w:val="24"/>
              </w:rPr>
            </w:pPr>
          </w:p>
          <w:p w:rsidR="002C2676" w:rsidRPr="001D5AC0" w:rsidRDefault="002C2676" w:rsidP="005E23A1">
            <w:pPr>
              <w:spacing w:line="360" w:lineRule="exact"/>
              <w:rPr>
                <w:sz w:val="24"/>
              </w:rPr>
            </w:pPr>
          </w:p>
        </w:tc>
      </w:tr>
    </w:tbl>
    <w:p w:rsidR="002C2676" w:rsidRDefault="002C2676" w:rsidP="00C200CB">
      <w:pPr>
        <w:pStyle w:val="a5"/>
        <w:spacing w:afterLines="20" w:line="240" w:lineRule="auto"/>
        <w:ind w:left="848" w:rightChars="-124" w:right="-260" w:hanging="848"/>
        <w:jc w:val="center"/>
        <w:rPr>
          <w:b/>
          <w:sz w:val="44"/>
        </w:rPr>
      </w:pPr>
      <w:r>
        <w:rPr>
          <w:rFonts w:ascii="宋体" w:hAnsi="宋体" w:hint="eastAsia"/>
          <w:b/>
          <w:sz w:val="44"/>
        </w:rPr>
        <w:lastRenderedPageBreak/>
        <w:t xml:space="preserve">毕 业 设 计（论 文）任 </w:t>
      </w:r>
      <w:proofErr w:type="gramStart"/>
      <w:r>
        <w:rPr>
          <w:rFonts w:ascii="宋体" w:hAnsi="宋体" w:hint="eastAsia"/>
          <w:b/>
          <w:sz w:val="44"/>
        </w:rPr>
        <w:t>务</w:t>
      </w:r>
      <w:proofErr w:type="gramEnd"/>
      <w:r>
        <w:rPr>
          <w:rFonts w:ascii="宋体" w:hAnsi="宋体" w:hint="eastAsia"/>
          <w:b/>
          <w:sz w:val="44"/>
        </w:rPr>
        <w:t xml:space="preserve"> 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6"/>
      </w:tblGrid>
      <w:tr w:rsidR="002C2676" w:rsidTr="007F54F1">
        <w:trPr>
          <w:trHeight w:val="587"/>
          <w:jc w:val="center"/>
        </w:trPr>
        <w:tc>
          <w:tcPr>
            <w:tcW w:w="9356" w:type="dxa"/>
            <w:tcBorders>
              <w:top w:val="double" w:sz="4" w:space="0" w:color="auto"/>
              <w:left w:val="single" w:sz="8" w:space="0" w:color="auto"/>
              <w:bottom w:val="double" w:sz="4" w:space="0" w:color="auto"/>
              <w:right w:val="single" w:sz="8" w:space="0" w:color="auto"/>
            </w:tcBorders>
          </w:tcPr>
          <w:p w:rsidR="002C2676" w:rsidRPr="007F3655" w:rsidRDefault="002C2676" w:rsidP="007F54F1">
            <w:pPr>
              <w:spacing w:line="360" w:lineRule="auto"/>
              <w:rPr>
                <w:rFonts w:ascii="宋体" w:hAnsi="宋体"/>
                <w:sz w:val="24"/>
                <w:szCs w:val="24"/>
              </w:rPr>
            </w:pPr>
            <w:r>
              <w:rPr>
                <w:rFonts w:ascii="宋体" w:hAnsi="宋体" w:hint="eastAsia"/>
                <w:sz w:val="24"/>
                <w:szCs w:val="24"/>
              </w:rPr>
              <w:t>2.3  工作</w:t>
            </w:r>
            <w:r w:rsidRPr="007F3655">
              <w:rPr>
                <w:rFonts w:ascii="宋体" w:hAnsi="宋体" w:hint="eastAsia"/>
                <w:sz w:val="24"/>
                <w:szCs w:val="24"/>
              </w:rPr>
              <w:t>要求</w:t>
            </w:r>
          </w:p>
          <w:p w:rsidR="002C2676" w:rsidRPr="007F3655" w:rsidRDefault="002C2676" w:rsidP="007F54F1">
            <w:pPr>
              <w:spacing w:line="360" w:lineRule="auto"/>
              <w:ind w:firstLineChars="200" w:firstLine="480"/>
              <w:rPr>
                <w:rFonts w:ascii="宋体" w:hAnsi="宋体"/>
                <w:sz w:val="24"/>
              </w:rPr>
            </w:pPr>
            <w:r>
              <w:rPr>
                <w:rFonts w:ascii="宋体" w:hAnsi="宋体" w:hint="eastAsia"/>
                <w:sz w:val="24"/>
              </w:rPr>
              <w:t>(</w:t>
            </w:r>
            <w:r w:rsidRPr="007F3655">
              <w:rPr>
                <w:rFonts w:ascii="宋体" w:hAnsi="宋体" w:hint="eastAsia"/>
                <w:sz w:val="24"/>
              </w:rPr>
              <w:t>1</w:t>
            </w:r>
            <w:r>
              <w:rPr>
                <w:rFonts w:ascii="宋体" w:hAnsi="宋体" w:hint="eastAsia"/>
                <w:sz w:val="24"/>
              </w:rPr>
              <w:t xml:space="preserve">) </w:t>
            </w:r>
            <w:r w:rsidRPr="007F3655">
              <w:rPr>
                <w:rFonts w:ascii="宋体" w:hAnsi="宋体" w:hint="eastAsia"/>
                <w:sz w:val="24"/>
              </w:rPr>
              <w:t>外文翻译</w:t>
            </w:r>
          </w:p>
          <w:p w:rsidR="002C2676" w:rsidRDefault="002C2676" w:rsidP="007F54F1">
            <w:pPr>
              <w:spacing w:line="360" w:lineRule="auto"/>
              <w:ind w:firstLine="480"/>
              <w:rPr>
                <w:rFonts w:ascii="宋体" w:hAnsi="宋体"/>
                <w:sz w:val="24"/>
              </w:rPr>
            </w:pPr>
            <w:r>
              <w:rPr>
                <w:rFonts w:ascii="宋体" w:hAnsi="宋体" w:hint="eastAsia"/>
                <w:sz w:val="24"/>
              </w:rPr>
              <w:t>采用土木工程专业词典，保证专业词汇表述准确，译文能够准确表述原文的意思，并且译文语句流畅，符合汉语表述习惯；译文至少满足2000汉字，并且保证译文相对完整。外文翻译的格式要满足学院规范要求。</w:t>
            </w:r>
          </w:p>
          <w:p w:rsidR="002C2676" w:rsidRPr="007F3655" w:rsidRDefault="002C2676" w:rsidP="007F54F1">
            <w:pPr>
              <w:spacing w:line="360" w:lineRule="auto"/>
              <w:ind w:firstLineChars="200" w:firstLine="480"/>
              <w:rPr>
                <w:rFonts w:ascii="宋体" w:hAnsi="宋体"/>
                <w:sz w:val="24"/>
              </w:rPr>
            </w:pPr>
            <w:r>
              <w:rPr>
                <w:rFonts w:ascii="宋体" w:hAnsi="宋体" w:hint="eastAsia"/>
                <w:sz w:val="24"/>
              </w:rPr>
              <w:t>(</w:t>
            </w:r>
            <w:r w:rsidRPr="007F3655">
              <w:rPr>
                <w:rFonts w:ascii="宋体" w:hAnsi="宋体" w:hint="eastAsia"/>
                <w:sz w:val="24"/>
              </w:rPr>
              <w:t>2</w:t>
            </w:r>
            <w:r>
              <w:rPr>
                <w:rFonts w:ascii="宋体" w:hAnsi="宋体" w:hint="eastAsia"/>
                <w:sz w:val="24"/>
              </w:rPr>
              <w:t xml:space="preserve">) </w:t>
            </w:r>
            <w:r w:rsidRPr="007F3655">
              <w:rPr>
                <w:rFonts w:ascii="宋体" w:hAnsi="宋体" w:hint="eastAsia"/>
                <w:sz w:val="24"/>
              </w:rPr>
              <w:t>开题报告</w:t>
            </w:r>
          </w:p>
          <w:p w:rsidR="002C2676" w:rsidRDefault="002C2676" w:rsidP="007F54F1">
            <w:pPr>
              <w:spacing w:line="360" w:lineRule="auto"/>
              <w:ind w:firstLine="480"/>
              <w:rPr>
                <w:rFonts w:ascii="宋体" w:hAnsi="宋体"/>
                <w:sz w:val="24"/>
              </w:rPr>
            </w:pPr>
            <w:r>
              <w:rPr>
                <w:rFonts w:ascii="宋体" w:hAnsi="宋体" w:hint="eastAsia"/>
                <w:sz w:val="24"/>
              </w:rPr>
              <w:t>根据毕业设计课题，结合指导教师建议，针对课题内容，至少查阅15篇相关参考文献，参考文献应为最新研究的反应，在此基础上完成开题报告。阐述课题内容的研究现状、存在的问题，提出改进建议，为更好的开展毕业设计服务。开题报告的格式要满足学院规范要求。</w:t>
            </w:r>
          </w:p>
          <w:p w:rsidR="002C2676" w:rsidRPr="007F3655" w:rsidRDefault="002C2676" w:rsidP="007F54F1">
            <w:pPr>
              <w:spacing w:line="360" w:lineRule="auto"/>
              <w:ind w:firstLineChars="200" w:firstLine="480"/>
              <w:rPr>
                <w:rFonts w:ascii="宋体" w:hAnsi="宋体"/>
                <w:sz w:val="24"/>
              </w:rPr>
            </w:pPr>
            <w:r>
              <w:rPr>
                <w:rFonts w:ascii="宋体" w:hAnsi="宋体" w:hint="eastAsia"/>
                <w:sz w:val="24"/>
              </w:rPr>
              <w:t>(3)基于海绵城市指标的评价与改进</w:t>
            </w:r>
          </w:p>
          <w:p w:rsidR="002C2676" w:rsidRPr="00D47119" w:rsidRDefault="002C2676" w:rsidP="002B4BDF">
            <w:pPr>
              <w:spacing w:line="360" w:lineRule="auto"/>
              <w:ind w:firstLine="482"/>
              <w:rPr>
                <w:sz w:val="24"/>
              </w:rPr>
            </w:pPr>
            <w:r>
              <w:rPr>
                <w:rFonts w:ascii="宋体" w:hAnsi="宋体" w:hint="eastAsia"/>
                <w:sz w:val="24"/>
              </w:rPr>
              <w:t>根据所研究的问题，阅读课题相关的文献，结合行业规范，完成海绵城市的评价，并提出改进措施。研究过程中，要遵守学校的毕业设计规定以及实验室管理要求。毕业论文撰写要严格按照学校的格式要求。</w:t>
            </w: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Default="002C2676" w:rsidP="00C200CB">
            <w:pPr>
              <w:spacing w:beforeLines="50" w:line="360" w:lineRule="exact"/>
              <w:rPr>
                <w:sz w:val="24"/>
              </w:rPr>
            </w:pPr>
          </w:p>
          <w:p w:rsidR="002C2676" w:rsidRPr="001D5AC0" w:rsidRDefault="002C2676" w:rsidP="00C200CB">
            <w:pPr>
              <w:spacing w:beforeLines="50" w:line="360" w:lineRule="exact"/>
              <w:rPr>
                <w:sz w:val="24"/>
              </w:rPr>
            </w:pPr>
          </w:p>
        </w:tc>
      </w:tr>
    </w:tbl>
    <w:p w:rsidR="002C2676" w:rsidRDefault="002C2676" w:rsidP="00C200CB">
      <w:pPr>
        <w:pStyle w:val="a5"/>
        <w:spacing w:afterLines="20" w:line="240" w:lineRule="auto"/>
        <w:ind w:left="848" w:rightChars="-124" w:right="-260" w:hanging="848"/>
        <w:jc w:val="center"/>
        <w:rPr>
          <w:rFonts w:ascii="宋体" w:hAnsi="宋体"/>
        </w:rPr>
      </w:pPr>
      <w:r>
        <w:rPr>
          <w:rFonts w:ascii="宋体" w:hAnsi="宋体" w:hint="eastAsia"/>
          <w:b/>
          <w:sz w:val="44"/>
        </w:rPr>
        <w:lastRenderedPageBreak/>
        <w:t xml:space="preserve">毕 业 设 计（论 文）任 </w:t>
      </w:r>
      <w:proofErr w:type="gramStart"/>
      <w:r>
        <w:rPr>
          <w:rFonts w:ascii="宋体" w:hAnsi="宋体" w:hint="eastAsia"/>
          <w:b/>
          <w:sz w:val="44"/>
        </w:rPr>
        <w:t>务</w:t>
      </w:r>
      <w:proofErr w:type="gramEnd"/>
      <w:r>
        <w:rPr>
          <w:rFonts w:ascii="宋体" w:hAnsi="宋体" w:hint="eastAsia"/>
          <w:b/>
          <w:sz w:val="44"/>
        </w:rPr>
        <w:t xml:space="preserve"> 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6"/>
      </w:tblGrid>
      <w:tr w:rsidR="002C2676" w:rsidTr="004534AB">
        <w:trPr>
          <w:trHeight w:val="986"/>
          <w:jc w:val="center"/>
        </w:trPr>
        <w:tc>
          <w:tcPr>
            <w:tcW w:w="9356" w:type="dxa"/>
            <w:tcBorders>
              <w:top w:val="double" w:sz="4" w:space="0" w:color="auto"/>
              <w:left w:val="single" w:sz="8" w:space="0" w:color="auto"/>
              <w:bottom w:val="dotted" w:sz="4" w:space="0" w:color="auto"/>
              <w:right w:val="single" w:sz="8" w:space="0" w:color="auto"/>
            </w:tcBorders>
          </w:tcPr>
          <w:p w:rsidR="002C2676" w:rsidRDefault="002C2676" w:rsidP="00D47119">
            <w:pPr>
              <w:ind w:left="280" w:hangingChars="100" w:hanging="280"/>
              <w:rPr>
                <w:sz w:val="24"/>
              </w:rPr>
            </w:pPr>
            <w:r>
              <w:rPr>
                <w:rFonts w:hint="eastAsia"/>
                <w:sz w:val="28"/>
              </w:rPr>
              <w:t>3</w:t>
            </w:r>
            <w:r>
              <w:rPr>
                <w:rFonts w:hint="eastAsia"/>
                <w:sz w:val="28"/>
              </w:rPr>
              <w:t>．对本毕业设计（论文）课题成果的要求〔包括毕业设计论文、图表、实物样品等〕：</w:t>
            </w:r>
          </w:p>
        </w:tc>
      </w:tr>
      <w:tr w:rsidR="002C2676" w:rsidTr="00F623EE">
        <w:trPr>
          <w:trHeight w:val="11499"/>
          <w:jc w:val="center"/>
        </w:trPr>
        <w:tc>
          <w:tcPr>
            <w:tcW w:w="9356" w:type="dxa"/>
            <w:tcBorders>
              <w:top w:val="dotted" w:sz="4" w:space="0" w:color="auto"/>
              <w:left w:val="single" w:sz="8" w:space="0" w:color="auto"/>
              <w:bottom w:val="double" w:sz="4" w:space="0" w:color="auto"/>
              <w:right w:val="single" w:sz="8" w:space="0" w:color="auto"/>
            </w:tcBorders>
          </w:tcPr>
          <w:p w:rsidR="002C2676" w:rsidRDefault="002C2676" w:rsidP="00204573">
            <w:pPr>
              <w:spacing w:line="360" w:lineRule="auto"/>
              <w:ind w:firstLineChars="200" w:firstLine="480"/>
              <w:rPr>
                <w:rFonts w:ascii="宋体" w:hAnsi="宋体"/>
                <w:sz w:val="24"/>
              </w:rPr>
            </w:pPr>
            <w:r>
              <w:rPr>
                <w:rFonts w:ascii="宋体" w:hAnsi="宋体" w:hint="eastAsia"/>
                <w:sz w:val="24"/>
              </w:rPr>
              <w:t>课题提交成果包括：前期材料和毕业论文，两个部分必须要符合格式要求。</w:t>
            </w:r>
          </w:p>
          <w:p w:rsidR="002C2676" w:rsidRDefault="002C2676" w:rsidP="00204573">
            <w:pPr>
              <w:spacing w:line="360" w:lineRule="auto"/>
              <w:rPr>
                <w:rFonts w:ascii="宋体" w:hAnsi="宋体"/>
                <w:sz w:val="24"/>
              </w:rPr>
            </w:pPr>
            <w:r>
              <w:rPr>
                <w:rFonts w:ascii="宋体" w:hAnsi="宋体" w:hint="eastAsia"/>
                <w:sz w:val="24"/>
              </w:rPr>
              <w:t>3.1  前期材料</w:t>
            </w:r>
          </w:p>
          <w:p w:rsidR="002C2676" w:rsidRDefault="002C2676" w:rsidP="00466D06">
            <w:pPr>
              <w:spacing w:line="360" w:lineRule="auto"/>
              <w:ind w:firstLineChars="200" w:firstLine="480"/>
              <w:rPr>
                <w:rFonts w:ascii="宋体" w:hAnsi="宋体"/>
                <w:sz w:val="24"/>
              </w:rPr>
            </w:pPr>
            <w:r>
              <w:rPr>
                <w:rFonts w:ascii="宋体" w:hAnsi="宋体" w:hint="eastAsia"/>
                <w:sz w:val="24"/>
              </w:rPr>
              <w:t>（1）外文翻译</w:t>
            </w:r>
          </w:p>
          <w:p w:rsidR="002C2676" w:rsidRDefault="002C2676" w:rsidP="00204573">
            <w:pPr>
              <w:spacing w:line="360" w:lineRule="auto"/>
              <w:ind w:firstLine="480"/>
              <w:rPr>
                <w:rFonts w:ascii="宋体" w:hAnsi="宋体"/>
                <w:sz w:val="24"/>
              </w:rPr>
            </w:pPr>
            <w:r>
              <w:rPr>
                <w:rFonts w:ascii="宋体" w:hAnsi="宋体" w:hint="eastAsia"/>
                <w:sz w:val="24"/>
              </w:rPr>
              <w:t>完成不少于2000汉字的翻译工作，专业词汇表述准确，语句通顺，能准确表达出原文的意思。</w:t>
            </w:r>
          </w:p>
          <w:p w:rsidR="002C2676" w:rsidRDefault="002C2676" w:rsidP="00466D06">
            <w:pPr>
              <w:spacing w:line="360" w:lineRule="auto"/>
              <w:ind w:firstLineChars="200" w:firstLine="480"/>
              <w:rPr>
                <w:rFonts w:ascii="宋体" w:hAnsi="宋体"/>
                <w:sz w:val="24"/>
              </w:rPr>
            </w:pPr>
            <w:r>
              <w:rPr>
                <w:rFonts w:ascii="宋体" w:hAnsi="宋体" w:hint="eastAsia"/>
                <w:sz w:val="24"/>
              </w:rPr>
              <w:t>（2）开题报告</w:t>
            </w:r>
          </w:p>
          <w:p w:rsidR="002C2676" w:rsidRDefault="002C2676" w:rsidP="00204573">
            <w:pPr>
              <w:spacing w:line="360" w:lineRule="auto"/>
              <w:ind w:firstLine="480"/>
              <w:rPr>
                <w:rFonts w:ascii="宋体" w:hAnsi="宋体"/>
                <w:sz w:val="24"/>
              </w:rPr>
            </w:pPr>
            <w:r>
              <w:rPr>
                <w:rFonts w:ascii="宋体" w:hAnsi="宋体" w:hint="eastAsia"/>
                <w:sz w:val="24"/>
              </w:rPr>
              <w:t>开题报告内容要能反映本课题领域的研究现状，以及完成本课题将要采取哪些方法措施，完成开题报告至少要参考15篇文献。</w:t>
            </w:r>
          </w:p>
          <w:p w:rsidR="002C2676" w:rsidRDefault="002C2676" w:rsidP="00204573">
            <w:pPr>
              <w:spacing w:line="360" w:lineRule="auto"/>
              <w:rPr>
                <w:rFonts w:ascii="宋体" w:hAnsi="宋体"/>
                <w:sz w:val="24"/>
              </w:rPr>
            </w:pPr>
            <w:r>
              <w:rPr>
                <w:rFonts w:ascii="宋体" w:hAnsi="宋体" w:hint="eastAsia"/>
                <w:sz w:val="24"/>
              </w:rPr>
              <w:t>3.2  毕业论文</w:t>
            </w:r>
          </w:p>
          <w:p w:rsidR="002C2676" w:rsidRDefault="002C2676" w:rsidP="00386C2E">
            <w:pPr>
              <w:spacing w:line="360" w:lineRule="auto"/>
              <w:ind w:firstLineChars="199" w:firstLine="478"/>
              <w:rPr>
                <w:rFonts w:ascii="宋体" w:hAnsi="宋体"/>
                <w:kern w:val="10"/>
                <w:sz w:val="24"/>
              </w:rPr>
            </w:pPr>
            <w:r>
              <w:rPr>
                <w:rFonts w:ascii="宋体" w:hAnsi="宋体" w:hint="eastAsia"/>
                <w:kern w:val="10"/>
                <w:sz w:val="24"/>
              </w:rPr>
              <w:t>毕业论文字数不少于8000字，毕业论文需详细阐述背景，研究意义，研究现状，课题</w:t>
            </w:r>
            <w:proofErr w:type="gramStart"/>
            <w:r>
              <w:rPr>
                <w:rFonts w:ascii="宋体" w:hAnsi="宋体" w:hint="eastAsia"/>
                <w:kern w:val="10"/>
                <w:sz w:val="24"/>
              </w:rPr>
              <w:t>拟研究</w:t>
            </w:r>
            <w:proofErr w:type="gramEnd"/>
            <w:r>
              <w:rPr>
                <w:rFonts w:ascii="宋体" w:hAnsi="宋体" w:hint="eastAsia"/>
                <w:kern w:val="10"/>
                <w:sz w:val="24"/>
              </w:rPr>
              <w:t>的问题，技术路线，项目评价，改进措施，研究结论。</w:t>
            </w:r>
          </w:p>
          <w:p w:rsidR="002C2676" w:rsidRDefault="002C2676" w:rsidP="00204573">
            <w:pPr>
              <w:spacing w:line="360" w:lineRule="auto"/>
              <w:ind w:firstLineChars="222" w:firstLine="533"/>
              <w:rPr>
                <w:rFonts w:ascii="宋体" w:hAnsi="宋体"/>
                <w:sz w:val="24"/>
              </w:rPr>
            </w:pPr>
          </w:p>
          <w:p w:rsidR="002C2676" w:rsidRPr="0062549D" w:rsidRDefault="002C2676" w:rsidP="00EF5BF5">
            <w:pPr>
              <w:spacing w:line="360" w:lineRule="auto"/>
              <w:ind w:firstLineChars="200" w:firstLine="480"/>
              <w:rPr>
                <w:rFonts w:ascii="宋体" w:hAnsi="宋体"/>
                <w:kern w:val="10"/>
                <w:sz w:val="24"/>
              </w:rPr>
            </w:pPr>
          </w:p>
        </w:tc>
      </w:tr>
    </w:tbl>
    <w:p w:rsidR="002C2676" w:rsidRPr="00547A21" w:rsidRDefault="002C2676" w:rsidP="00C200CB">
      <w:pPr>
        <w:pStyle w:val="a5"/>
        <w:spacing w:afterLines="20" w:line="240" w:lineRule="auto"/>
        <w:ind w:left="848" w:rightChars="-124" w:right="-260" w:hanging="848"/>
        <w:jc w:val="center"/>
        <w:rPr>
          <w:b/>
          <w:sz w:val="44"/>
        </w:rPr>
      </w:pPr>
      <w:r>
        <w:rPr>
          <w:rFonts w:ascii="宋体" w:hAnsi="宋体" w:hint="eastAsia"/>
          <w:b/>
          <w:sz w:val="44"/>
        </w:rPr>
        <w:lastRenderedPageBreak/>
        <w:t xml:space="preserve">毕 业 设 计（论 文）任 </w:t>
      </w:r>
      <w:proofErr w:type="gramStart"/>
      <w:r>
        <w:rPr>
          <w:rFonts w:ascii="宋体" w:hAnsi="宋体" w:hint="eastAsia"/>
          <w:b/>
          <w:sz w:val="44"/>
        </w:rPr>
        <w:t>务</w:t>
      </w:r>
      <w:proofErr w:type="gramEnd"/>
      <w:r>
        <w:rPr>
          <w:rFonts w:ascii="宋体" w:hAnsi="宋体" w:hint="eastAsia"/>
          <w:b/>
          <w:sz w:val="44"/>
        </w:rPr>
        <w:t xml:space="preserve"> 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6"/>
      </w:tblGrid>
      <w:tr w:rsidR="002C2676" w:rsidTr="004534AB">
        <w:trPr>
          <w:trHeight w:val="593"/>
          <w:jc w:val="center"/>
        </w:trPr>
        <w:tc>
          <w:tcPr>
            <w:tcW w:w="9356" w:type="dxa"/>
            <w:tcBorders>
              <w:top w:val="double" w:sz="4" w:space="0" w:color="auto"/>
              <w:left w:val="single" w:sz="8" w:space="0" w:color="auto"/>
              <w:bottom w:val="dotted" w:sz="4" w:space="0" w:color="auto"/>
              <w:right w:val="single" w:sz="8" w:space="0" w:color="auto"/>
            </w:tcBorders>
          </w:tcPr>
          <w:p w:rsidR="002C2676" w:rsidRDefault="002C2676" w:rsidP="00C200CB">
            <w:pPr>
              <w:spacing w:beforeLines="50"/>
              <w:rPr>
                <w:sz w:val="28"/>
              </w:rPr>
            </w:pPr>
            <w:r>
              <w:rPr>
                <w:rFonts w:hint="eastAsia"/>
                <w:sz w:val="28"/>
              </w:rPr>
              <w:t>4</w:t>
            </w:r>
            <w:r>
              <w:rPr>
                <w:rFonts w:hint="eastAsia"/>
                <w:sz w:val="28"/>
              </w:rPr>
              <w:t>．主要参考文献：</w:t>
            </w:r>
          </w:p>
        </w:tc>
      </w:tr>
      <w:tr w:rsidR="002C2676" w:rsidTr="004534AB">
        <w:trPr>
          <w:trHeight w:val="11614"/>
          <w:jc w:val="center"/>
        </w:trPr>
        <w:tc>
          <w:tcPr>
            <w:tcW w:w="9356" w:type="dxa"/>
            <w:tcBorders>
              <w:top w:val="dotted" w:sz="4" w:space="0" w:color="auto"/>
              <w:left w:val="single" w:sz="8" w:space="0" w:color="auto"/>
              <w:bottom w:val="double" w:sz="4" w:space="0" w:color="auto"/>
              <w:right w:val="single" w:sz="8" w:space="0" w:color="auto"/>
            </w:tcBorders>
          </w:tcPr>
          <w:p w:rsidR="002C2676" w:rsidRPr="0091391F" w:rsidRDefault="002C2676" w:rsidP="001A6168">
            <w:pPr>
              <w:spacing w:line="360" w:lineRule="exact"/>
              <w:ind w:leftChars="228" w:left="959" w:hangingChars="200" w:hanging="480"/>
              <w:rPr>
                <w:rFonts w:ascii="宋体" w:hAnsi="宋体"/>
                <w:sz w:val="24"/>
              </w:rPr>
            </w:pPr>
            <w:r>
              <w:rPr>
                <w:rFonts w:ascii="宋体" w:hAnsi="宋体" w:hint="eastAsia"/>
                <w:sz w:val="24"/>
              </w:rPr>
              <w:t>[1]</w:t>
            </w:r>
            <w:r>
              <w:rPr>
                <w:rFonts w:hint="eastAsia"/>
              </w:rPr>
              <w:t xml:space="preserve"> </w:t>
            </w:r>
            <w:proofErr w:type="gramStart"/>
            <w:r>
              <w:rPr>
                <w:rFonts w:ascii="宋体" w:hAnsi="宋体" w:hint="eastAsia"/>
                <w:sz w:val="24"/>
              </w:rPr>
              <w:t>周克珍</w:t>
            </w:r>
            <w:proofErr w:type="gramEnd"/>
            <w:r>
              <w:rPr>
                <w:rFonts w:ascii="宋体" w:hAnsi="宋体" w:hint="eastAsia"/>
                <w:sz w:val="24"/>
              </w:rPr>
              <w:t xml:space="preserve">, </w:t>
            </w:r>
            <w:proofErr w:type="gramStart"/>
            <w:r>
              <w:rPr>
                <w:rFonts w:ascii="宋体" w:hAnsi="宋体" w:hint="eastAsia"/>
                <w:sz w:val="24"/>
              </w:rPr>
              <w:t>李平菊</w:t>
            </w:r>
            <w:proofErr w:type="gramEnd"/>
            <w:r>
              <w:rPr>
                <w:rFonts w:ascii="宋体" w:hAnsi="宋体" w:hint="eastAsia"/>
                <w:sz w:val="24"/>
              </w:rPr>
              <w:t>,等</w:t>
            </w:r>
            <w:r w:rsidRPr="00B876BC">
              <w:rPr>
                <w:rFonts w:ascii="宋体" w:hAnsi="宋体" w:hint="eastAsia"/>
                <w:sz w:val="24"/>
              </w:rPr>
              <w:t xml:space="preserve">. </w:t>
            </w:r>
            <w:r w:rsidRPr="001A6168">
              <w:rPr>
                <w:rFonts w:ascii="宋体" w:hAnsi="宋体" w:hint="eastAsia"/>
                <w:sz w:val="24"/>
              </w:rPr>
              <w:t>海绵城市理念下濮阳市道路透水性铺装建设模拟研究</w:t>
            </w:r>
            <w:r w:rsidRPr="00B876BC">
              <w:rPr>
                <w:rFonts w:ascii="宋体" w:hAnsi="宋体" w:hint="eastAsia"/>
                <w:sz w:val="24"/>
              </w:rPr>
              <w:t xml:space="preserve">[J]. </w:t>
            </w:r>
            <w:r w:rsidRPr="001A6168">
              <w:rPr>
                <w:rFonts w:ascii="宋体" w:hAnsi="宋体" w:hint="eastAsia"/>
                <w:sz w:val="24"/>
              </w:rPr>
              <w:t>科技通报</w:t>
            </w:r>
            <w:r w:rsidRPr="00B876BC">
              <w:rPr>
                <w:rFonts w:ascii="宋体" w:hAnsi="宋体" w:hint="eastAsia"/>
                <w:sz w:val="24"/>
              </w:rPr>
              <w:t>，201</w:t>
            </w:r>
            <w:r>
              <w:rPr>
                <w:rFonts w:ascii="宋体" w:hAnsi="宋体" w:hint="eastAsia"/>
                <w:sz w:val="24"/>
              </w:rPr>
              <w:t>9</w:t>
            </w:r>
            <w:r w:rsidRPr="00B876BC">
              <w:rPr>
                <w:rFonts w:ascii="宋体" w:hAnsi="宋体" w:hint="eastAsia"/>
                <w:sz w:val="24"/>
              </w:rPr>
              <w:t>，（</w:t>
            </w:r>
            <w:r>
              <w:rPr>
                <w:rFonts w:ascii="宋体" w:hAnsi="宋体" w:hint="eastAsia"/>
                <w:sz w:val="24"/>
              </w:rPr>
              <w:t>8</w:t>
            </w:r>
            <w:r w:rsidRPr="00B876BC">
              <w:rPr>
                <w:rFonts w:ascii="宋体" w:hAnsi="宋体" w:hint="eastAsia"/>
                <w:sz w:val="24"/>
              </w:rPr>
              <w:t>）：</w:t>
            </w:r>
            <w:r w:rsidRPr="001A6168">
              <w:rPr>
                <w:rFonts w:ascii="宋体" w:hAnsi="宋体"/>
                <w:sz w:val="24"/>
              </w:rPr>
              <w:t>82-85</w:t>
            </w:r>
            <w:r>
              <w:rPr>
                <w:rFonts w:ascii="宋体" w:hAnsi="宋体" w:hint="eastAsia"/>
                <w:sz w:val="24"/>
              </w:rPr>
              <w:t>.</w:t>
            </w:r>
          </w:p>
          <w:p w:rsidR="002C2676" w:rsidRDefault="002C2676" w:rsidP="001A6168">
            <w:pPr>
              <w:spacing w:line="360" w:lineRule="exact"/>
              <w:ind w:leftChars="228" w:left="959" w:hangingChars="200" w:hanging="480"/>
              <w:rPr>
                <w:rFonts w:ascii="宋体" w:hAnsi="宋体"/>
                <w:sz w:val="24"/>
              </w:rPr>
            </w:pPr>
            <w:r>
              <w:rPr>
                <w:rFonts w:ascii="宋体" w:hAnsi="宋体" w:hint="eastAsia"/>
                <w:sz w:val="24"/>
              </w:rPr>
              <w:t>[2]</w:t>
            </w:r>
            <w:r w:rsidRPr="0091391F">
              <w:rPr>
                <w:rFonts w:ascii="宋体" w:hAnsi="宋体" w:hint="eastAsia"/>
                <w:sz w:val="24"/>
              </w:rPr>
              <w:t xml:space="preserve"> </w:t>
            </w:r>
            <w:r w:rsidRPr="001A6168">
              <w:rPr>
                <w:rFonts w:ascii="宋体" w:hAnsi="宋体" w:hint="eastAsia"/>
                <w:sz w:val="24"/>
              </w:rPr>
              <w:t>阳琪</w:t>
            </w:r>
            <w:proofErr w:type="gramStart"/>
            <w:r w:rsidRPr="001A6168">
              <w:rPr>
                <w:rFonts w:ascii="宋体" w:hAnsi="宋体" w:hint="eastAsia"/>
                <w:sz w:val="24"/>
              </w:rPr>
              <w:t>琪</w:t>
            </w:r>
            <w:proofErr w:type="gramEnd"/>
            <w:r w:rsidRPr="00B876BC">
              <w:rPr>
                <w:rFonts w:ascii="宋体" w:hAnsi="宋体" w:hint="eastAsia"/>
                <w:sz w:val="24"/>
              </w:rPr>
              <w:t xml:space="preserve">. </w:t>
            </w:r>
            <w:r w:rsidRPr="001A6168">
              <w:rPr>
                <w:rFonts w:ascii="宋体" w:hAnsi="宋体" w:hint="eastAsia"/>
                <w:sz w:val="24"/>
              </w:rPr>
              <w:t>海绵城市在市政道路给排水设计中的应用分析</w:t>
            </w:r>
            <w:r w:rsidRPr="00B876BC">
              <w:rPr>
                <w:rFonts w:ascii="宋体" w:hAnsi="宋体" w:hint="eastAsia"/>
                <w:sz w:val="24"/>
              </w:rPr>
              <w:t>[J].</w:t>
            </w:r>
            <w:r>
              <w:rPr>
                <w:rFonts w:hint="eastAsia"/>
              </w:rPr>
              <w:t xml:space="preserve"> </w:t>
            </w:r>
            <w:r w:rsidRPr="001A6168">
              <w:rPr>
                <w:rFonts w:ascii="宋体" w:hAnsi="宋体" w:hint="eastAsia"/>
                <w:sz w:val="24"/>
              </w:rPr>
              <w:t>工程技术研究</w:t>
            </w:r>
            <w:r w:rsidRPr="00B876BC">
              <w:rPr>
                <w:rFonts w:ascii="宋体" w:hAnsi="宋体" w:hint="eastAsia"/>
                <w:sz w:val="24"/>
              </w:rPr>
              <w:t>，201</w:t>
            </w:r>
            <w:r>
              <w:rPr>
                <w:rFonts w:ascii="宋体" w:hAnsi="宋体" w:hint="eastAsia"/>
                <w:sz w:val="24"/>
              </w:rPr>
              <w:t>9</w:t>
            </w:r>
            <w:r w:rsidRPr="00B876BC">
              <w:rPr>
                <w:rFonts w:ascii="宋体" w:hAnsi="宋体" w:hint="eastAsia"/>
                <w:sz w:val="24"/>
              </w:rPr>
              <w:t>，（</w:t>
            </w:r>
            <w:r>
              <w:rPr>
                <w:rFonts w:ascii="宋体" w:hAnsi="宋体" w:hint="eastAsia"/>
                <w:sz w:val="24"/>
              </w:rPr>
              <w:t>20</w:t>
            </w:r>
            <w:r w:rsidRPr="00B876BC">
              <w:rPr>
                <w:rFonts w:ascii="宋体" w:hAnsi="宋体" w:hint="eastAsia"/>
                <w:sz w:val="24"/>
              </w:rPr>
              <w:t>）：</w:t>
            </w:r>
            <w:r>
              <w:rPr>
                <w:rFonts w:ascii="宋体" w:hAnsi="宋体" w:hint="eastAsia"/>
                <w:sz w:val="24"/>
              </w:rPr>
              <w:t>200</w:t>
            </w:r>
            <w:r w:rsidRPr="00D507C6">
              <w:rPr>
                <w:rFonts w:ascii="宋体" w:hAnsi="宋体"/>
                <w:sz w:val="24"/>
              </w:rPr>
              <w:t>-</w:t>
            </w:r>
            <w:r>
              <w:rPr>
                <w:rFonts w:ascii="宋体" w:hAnsi="宋体" w:hint="eastAsia"/>
                <w:sz w:val="24"/>
              </w:rPr>
              <w:t>201.</w:t>
            </w:r>
          </w:p>
          <w:p w:rsidR="002C2676" w:rsidRDefault="002C2676" w:rsidP="001A6168">
            <w:pPr>
              <w:spacing w:line="360" w:lineRule="exact"/>
              <w:ind w:leftChars="228" w:left="959" w:hangingChars="200" w:hanging="480"/>
              <w:rPr>
                <w:rFonts w:ascii="宋体" w:hAnsi="宋体"/>
                <w:sz w:val="24"/>
              </w:rPr>
            </w:pPr>
            <w:r>
              <w:rPr>
                <w:rFonts w:ascii="宋体" w:hAnsi="宋体" w:hint="eastAsia"/>
                <w:sz w:val="24"/>
              </w:rPr>
              <w:t>[3]</w:t>
            </w:r>
            <w:r w:rsidRPr="0091391F">
              <w:rPr>
                <w:rFonts w:ascii="宋体" w:hAnsi="宋体"/>
                <w:sz w:val="24"/>
              </w:rPr>
              <w:t xml:space="preserve"> </w:t>
            </w:r>
            <w:r w:rsidRPr="000E2EAC">
              <w:rPr>
                <w:rFonts w:ascii="宋体" w:hAnsi="宋体" w:hint="eastAsia"/>
                <w:sz w:val="24"/>
              </w:rPr>
              <w:t>江俊</w:t>
            </w:r>
            <w:r>
              <w:rPr>
                <w:rFonts w:ascii="宋体" w:hAnsi="宋体" w:hint="eastAsia"/>
                <w:sz w:val="24"/>
              </w:rPr>
              <w:t xml:space="preserve">, </w:t>
            </w:r>
            <w:r w:rsidRPr="000E2EAC">
              <w:rPr>
                <w:rFonts w:ascii="宋体" w:hAnsi="宋体" w:hint="eastAsia"/>
                <w:sz w:val="24"/>
              </w:rPr>
              <w:t>余俊奇</w:t>
            </w:r>
            <w:r>
              <w:rPr>
                <w:rFonts w:ascii="宋体" w:hAnsi="宋体" w:hint="eastAsia"/>
                <w:sz w:val="24"/>
              </w:rPr>
              <w:t>,等</w:t>
            </w:r>
            <w:r w:rsidRPr="00B876BC">
              <w:rPr>
                <w:rFonts w:ascii="宋体" w:hAnsi="宋体" w:hint="eastAsia"/>
                <w:sz w:val="24"/>
              </w:rPr>
              <w:t xml:space="preserve">. </w:t>
            </w:r>
            <w:r w:rsidRPr="000E2EAC">
              <w:rPr>
                <w:rFonts w:ascii="宋体" w:hAnsi="宋体" w:hint="eastAsia"/>
                <w:sz w:val="24"/>
              </w:rPr>
              <w:t>海绵城市理念的市政道路给排水设计中的渗透</w:t>
            </w:r>
            <w:r w:rsidRPr="00B876BC">
              <w:rPr>
                <w:rFonts w:ascii="宋体" w:hAnsi="宋体" w:hint="eastAsia"/>
                <w:sz w:val="24"/>
              </w:rPr>
              <w:t xml:space="preserve">[J]. </w:t>
            </w:r>
            <w:r w:rsidRPr="00202238">
              <w:rPr>
                <w:rFonts w:ascii="宋体" w:hAnsi="宋体" w:hint="eastAsia"/>
                <w:sz w:val="24"/>
              </w:rPr>
              <w:t>智能建筑与智慧城市</w:t>
            </w:r>
            <w:r w:rsidRPr="00B876BC">
              <w:rPr>
                <w:rFonts w:ascii="宋体" w:hAnsi="宋体" w:hint="eastAsia"/>
                <w:sz w:val="24"/>
              </w:rPr>
              <w:t>，201</w:t>
            </w:r>
            <w:r>
              <w:rPr>
                <w:rFonts w:ascii="宋体" w:hAnsi="宋体" w:hint="eastAsia"/>
                <w:sz w:val="24"/>
              </w:rPr>
              <w:t>9</w:t>
            </w:r>
            <w:r w:rsidRPr="00B876BC">
              <w:rPr>
                <w:rFonts w:ascii="宋体" w:hAnsi="宋体" w:hint="eastAsia"/>
                <w:sz w:val="24"/>
              </w:rPr>
              <w:t>，（</w:t>
            </w:r>
            <w:r>
              <w:rPr>
                <w:rFonts w:ascii="宋体" w:hAnsi="宋体" w:hint="eastAsia"/>
                <w:sz w:val="24"/>
              </w:rPr>
              <w:t>10</w:t>
            </w:r>
            <w:r w:rsidRPr="00B876BC">
              <w:rPr>
                <w:rFonts w:ascii="宋体" w:hAnsi="宋体" w:hint="eastAsia"/>
                <w:sz w:val="24"/>
              </w:rPr>
              <w:t>）：</w:t>
            </w:r>
            <w:r w:rsidRPr="00202238">
              <w:rPr>
                <w:rFonts w:ascii="宋体" w:hAnsi="宋体"/>
                <w:sz w:val="24"/>
              </w:rPr>
              <w:t>90-91+100</w:t>
            </w:r>
            <w:r>
              <w:rPr>
                <w:rFonts w:ascii="宋体" w:hAnsi="宋体" w:hint="eastAsia"/>
                <w:sz w:val="24"/>
              </w:rPr>
              <w:t>.</w:t>
            </w:r>
          </w:p>
          <w:p w:rsidR="002C2676" w:rsidRDefault="002C2676" w:rsidP="001A6168">
            <w:pPr>
              <w:spacing w:line="360" w:lineRule="exact"/>
              <w:ind w:leftChars="228" w:left="839" w:hangingChars="150" w:hanging="360"/>
              <w:rPr>
                <w:rFonts w:ascii="宋体" w:hAnsi="宋体"/>
                <w:sz w:val="24"/>
              </w:rPr>
            </w:pPr>
            <w:r>
              <w:rPr>
                <w:rFonts w:ascii="宋体" w:hAnsi="宋体" w:hint="eastAsia"/>
                <w:sz w:val="24"/>
              </w:rPr>
              <w:t>[4]</w:t>
            </w:r>
            <w:r w:rsidRPr="0091391F">
              <w:rPr>
                <w:rFonts w:ascii="宋体" w:hAnsi="宋体"/>
                <w:sz w:val="24"/>
              </w:rPr>
              <w:t xml:space="preserve"> </w:t>
            </w:r>
            <w:r w:rsidRPr="000E2EAC">
              <w:rPr>
                <w:rFonts w:ascii="宋体" w:hAnsi="宋体" w:hint="eastAsia"/>
                <w:sz w:val="24"/>
              </w:rPr>
              <w:t>李蔷</w:t>
            </w:r>
            <w:r>
              <w:rPr>
                <w:rFonts w:ascii="宋体" w:hAnsi="宋体" w:hint="eastAsia"/>
                <w:sz w:val="24"/>
              </w:rPr>
              <w:t>，</w:t>
            </w:r>
            <w:proofErr w:type="gramStart"/>
            <w:r w:rsidRPr="000E2EAC">
              <w:rPr>
                <w:rFonts w:ascii="宋体" w:hAnsi="宋体" w:hint="eastAsia"/>
                <w:sz w:val="24"/>
              </w:rPr>
              <w:t>邱</w:t>
            </w:r>
            <w:proofErr w:type="gramEnd"/>
            <w:r w:rsidRPr="000E2EAC">
              <w:rPr>
                <w:rFonts w:ascii="宋体" w:hAnsi="宋体" w:hint="eastAsia"/>
                <w:sz w:val="24"/>
              </w:rPr>
              <w:t>倩影</w:t>
            </w:r>
            <w:r>
              <w:rPr>
                <w:rFonts w:ascii="宋体" w:hAnsi="宋体" w:hint="eastAsia"/>
                <w:sz w:val="24"/>
              </w:rPr>
              <w:t>,等</w:t>
            </w:r>
            <w:r w:rsidRPr="00B876BC">
              <w:rPr>
                <w:rFonts w:ascii="宋体" w:hAnsi="宋体" w:hint="eastAsia"/>
                <w:sz w:val="24"/>
              </w:rPr>
              <w:t>.</w:t>
            </w:r>
            <w:r>
              <w:rPr>
                <w:rFonts w:ascii="宋体" w:hAnsi="宋体" w:hint="eastAsia"/>
                <w:sz w:val="24"/>
              </w:rPr>
              <w:t xml:space="preserve"> </w:t>
            </w:r>
            <w:r w:rsidRPr="000E2EAC">
              <w:rPr>
                <w:rFonts w:ascii="宋体" w:hAnsi="宋体" w:hint="eastAsia"/>
                <w:sz w:val="24"/>
              </w:rPr>
              <w:t>北京市某老旧小区海绵改造案例展示</w:t>
            </w:r>
            <w:r w:rsidRPr="00B876BC">
              <w:rPr>
                <w:rFonts w:ascii="宋体" w:hAnsi="宋体" w:hint="eastAsia"/>
                <w:sz w:val="24"/>
              </w:rPr>
              <w:t xml:space="preserve">[J]. </w:t>
            </w:r>
            <w:r w:rsidRPr="000E2EAC">
              <w:rPr>
                <w:rFonts w:ascii="宋体" w:hAnsi="宋体" w:hint="eastAsia"/>
                <w:sz w:val="24"/>
              </w:rPr>
              <w:t>建设科技</w:t>
            </w:r>
            <w:r w:rsidRPr="00B876BC">
              <w:rPr>
                <w:rFonts w:ascii="宋体" w:hAnsi="宋体" w:hint="eastAsia"/>
                <w:sz w:val="24"/>
              </w:rPr>
              <w:t>，201</w:t>
            </w:r>
            <w:r>
              <w:rPr>
                <w:rFonts w:ascii="宋体" w:hAnsi="宋体" w:hint="eastAsia"/>
                <w:sz w:val="24"/>
              </w:rPr>
              <w:t>9</w:t>
            </w:r>
            <w:r w:rsidRPr="00B876BC">
              <w:rPr>
                <w:rFonts w:ascii="宋体" w:hAnsi="宋体" w:hint="eastAsia"/>
                <w:sz w:val="24"/>
              </w:rPr>
              <w:t>，（</w:t>
            </w:r>
            <w:r>
              <w:rPr>
                <w:rFonts w:ascii="宋体" w:hAnsi="宋体" w:hint="eastAsia"/>
                <w:sz w:val="24"/>
              </w:rPr>
              <w:t>7</w:t>
            </w:r>
            <w:r w:rsidRPr="00B876BC">
              <w:rPr>
                <w:rFonts w:ascii="宋体" w:hAnsi="宋体" w:hint="eastAsia"/>
                <w:sz w:val="24"/>
              </w:rPr>
              <w:t>）：</w:t>
            </w:r>
            <w:r w:rsidRPr="000E2EAC">
              <w:rPr>
                <w:rFonts w:ascii="宋体" w:hAnsi="宋体"/>
                <w:sz w:val="24"/>
              </w:rPr>
              <w:t>59-64</w:t>
            </w:r>
            <w:r>
              <w:rPr>
                <w:rFonts w:ascii="宋体" w:hAnsi="宋体" w:hint="eastAsia"/>
                <w:sz w:val="24"/>
              </w:rPr>
              <w:t xml:space="preserve">. </w:t>
            </w:r>
          </w:p>
          <w:p w:rsidR="002C2676" w:rsidRPr="0091391F" w:rsidRDefault="002C2676" w:rsidP="00204573">
            <w:pPr>
              <w:spacing w:line="360" w:lineRule="exact"/>
              <w:ind w:firstLineChars="200" w:firstLine="480"/>
              <w:rPr>
                <w:rFonts w:ascii="宋体" w:hAnsi="宋体"/>
                <w:sz w:val="24"/>
              </w:rPr>
            </w:pPr>
            <w:r>
              <w:rPr>
                <w:rFonts w:ascii="宋体" w:hAnsi="宋体" w:hint="eastAsia"/>
                <w:sz w:val="24"/>
              </w:rPr>
              <w:t>[5]</w:t>
            </w:r>
            <w:r w:rsidRPr="0091391F">
              <w:rPr>
                <w:rFonts w:ascii="宋体" w:hAnsi="宋体"/>
                <w:sz w:val="24"/>
              </w:rPr>
              <w:t xml:space="preserve"> JT</w:t>
            </w:r>
            <w:r>
              <w:rPr>
                <w:rFonts w:ascii="宋体" w:hAnsi="宋体" w:hint="eastAsia"/>
                <w:sz w:val="24"/>
              </w:rPr>
              <w:t>G/T D33</w:t>
            </w:r>
            <w:r w:rsidRPr="0091391F">
              <w:rPr>
                <w:rFonts w:ascii="宋体" w:hAnsi="宋体"/>
                <w:sz w:val="24"/>
              </w:rPr>
              <w:t>-</w:t>
            </w:r>
            <w:r>
              <w:rPr>
                <w:rFonts w:ascii="宋体" w:hAnsi="宋体" w:hint="eastAsia"/>
                <w:sz w:val="24"/>
              </w:rPr>
              <w:t>2012，</w:t>
            </w:r>
            <w:r w:rsidRPr="0091391F">
              <w:rPr>
                <w:rFonts w:ascii="宋体" w:hAnsi="宋体" w:hint="eastAsia"/>
                <w:sz w:val="24"/>
              </w:rPr>
              <w:t>公路排水</w:t>
            </w:r>
            <w:r>
              <w:rPr>
                <w:rFonts w:ascii="宋体" w:hAnsi="宋体" w:hint="eastAsia"/>
                <w:sz w:val="24"/>
              </w:rPr>
              <w:t>设计</w:t>
            </w:r>
            <w:r w:rsidRPr="0091391F">
              <w:rPr>
                <w:rFonts w:ascii="宋体" w:hAnsi="宋体" w:hint="eastAsia"/>
                <w:sz w:val="24"/>
              </w:rPr>
              <w:t>规范</w:t>
            </w:r>
            <w:r>
              <w:rPr>
                <w:rFonts w:ascii="宋体" w:hAnsi="宋体" w:hint="eastAsia"/>
                <w:sz w:val="24"/>
              </w:rPr>
              <w:t>[S]. 北京：人民交通出版社，2012.</w:t>
            </w:r>
          </w:p>
          <w:p w:rsidR="002C2676" w:rsidRDefault="002C2676" w:rsidP="001A6168">
            <w:pPr>
              <w:spacing w:line="360" w:lineRule="exact"/>
              <w:ind w:leftChars="228" w:left="959" w:hangingChars="200" w:hanging="480"/>
              <w:rPr>
                <w:rFonts w:ascii="宋体" w:hAnsi="宋体"/>
                <w:sz w:val="24"/>
              </w:rPr>
            </w:pPr>
            <w:r>
              <w:rPr>
                <w:rFonts w:ascii="宋体" w:hAnsi="宋体" w:hint="eastAsia"/>
                <w:sz w:val="24"/>
              </w:rPr>
              <w:t xml:space="preserve">[6] </w:t>
            </w:r>
            <w:r w:rsidRPr="000E2EAC">
              <w:rPr>
                <w:rFonts w:ascii="宋体" w:hAnsi="宋体" w:hint="eastAsia"/>
                <w:sz w:val="24"/>
              </w:rPr>
              <w:t>王春华</w:t>
            </w:r>
            <w:r>
              <w:rPr>
                <w:rFonts w:ascii="宋体" w:hAnsi="宋体" w:hint="eastAsia"/>
                <w:sz w:val="24"/>
              </w:rPr>
              <w:t xml:space="preserve">, </w:t>
            </w:r>
            <w:r w:rsidRPr="000E2EAC">
              <w:rPr>
                <w:rFonts w:ascii="宋体" w:hAnsi="宋体" w:hint="eastAsia"/>
                <w:sz w:val="24"/>
              </w:rPr>
              <w:t>方适明</w:t>
            </w:r>
            <w:r>
              <w:rPr>
                <w:rFonts w:ascii="宋体" w:hAnsi="宋体" w:hint="eastAsia"/>
                <w:sz w:val="24"/>
              </w:rPr>
              <w:t>,等</w:t>
            </w:r>
            <w:r w:rsidRPr="00B876BC">
              <w:rPr>
                <w:rFonts w:ascii="宋体" w:hAnsi="宋体" w:hint="eastAsia"/>
                <w:sz w:val="24"/>
              </w:rPr>
              <w:t xml:space="preserve">. </w:t>
            </w:r>
            <w:r w:rsidRPr="00E3532C">
              <w:rPr>
                <w:rFonts w:ascii="宋体" w:hAnsi="宋体" w:hint="eastAsia"/>
                <w:sz w:val="24"/>
              </w:rPr>
              <w:t>基于海绵城市建设理念的旧小区排涝治理实践</w:t>
            </w:r>
            <w:r w:rsidRPr="00B876BC">
              <w:rPr>
                <w:rFonts w:ascii="宋体" w:hAnsi="宋体" w:hint="eastAsia"/>
                <w:sz w:val="24"/>
              </w:rPr>
              <w:t>[J].</w:t>
            </w:r>
            <w:r>
              <w:rPr>
                <w:rFonts w:hint="eastAsia"/>
              </w:rPr>
              <w:t xml:space="preserve"> </w:t>
            </w:r>
            <w:r w:rsidRPr="000E2EAC">
              <w:rPr>
                <w:rFonts w:ascii="宋体" w:hAnsi="宋体" w:hint="eastAsia"/>
                <w:sz w:val="24"/>
              </w:rPr>
              <w:t>给水排水</w:t>
            </w:r>
            <w:r w:rsidRPr="00B876BC">
              <w:rPr>
                <w:rFonts w:ascii="宋体" w:hAnsi="宋体" w:hint="eastAsia"/>
                <w:sz w:val="24"/>
              </w:rPr>
              <w:t>，201</w:t>
            </w:r>
            <w:r>
              <w:rPr>
                <w:rFonts w:ascii="宋体" w:hAnsi="宋体" w:hint="eastAsia"/>
                <w:sz w:val="24"/>
              </w:rPr>
              <w:t>7</w:t>
            </w:r>
            <w:r w:rsidRPr="00B876BC">
              <w:rPr>
                <w:rFonts w:ascii="宋体" w:hAnsi="宋体" w:hint="eastAsia"/>
                <w:sz w:val="24"/>
              </w:rPr>
              <w:t>，（</w:t>
            </w:r>
            <w:r>
              <w:rPr>
                <w:rFonts w:ascii="宋体" w:hAnsi="宋体" w:hint="eastAsia"/>
                <w:sz w:val="24"/>
              </w:rPr>
              <w:t>3</w:t>
            </w:r>
            <w:r w:rsidRPr="00B876BC">
              <w:rPr>
                <w:rFonts w:ascii="宋体" w:hAnsi="宋体" w:hint="eastAsia"/>
                <w:sz w:val="24"/>
              </w:rPr>
              <w:t>）：</w:t>
            </w:r>
            <w:r>
              <w:rPr>
                <w:rFonts w:ascii="宋体" w:hAnsi="宋体" w:hint="eastAsia"/>
                <w:sz w:val="24"/>
              </w:rPr>
              <w:t>45</w:t>
            </w:r>
            <w:r w:rsidRPr="00D507C6">
              <w:rPr>
                <w:rFonts w:ascii="宋体" w:hAnsi="宋体"/>
                <w:sz w:val="24"/>
              </w:rPr>
              <w:t>-</w:t>
            </w:r>
            <w:r>
              <w:rPr>
                <w:rFonts w:ascii="宋体" w:hAnsi="宋体" w:hint="eastAsia"/>
                <w:sz w:val="24"/>
              </w:rPr>
              <w:t>47</w:t>
            </w:r>
            <w:r w:rsidRPr="00B876BC">
              <w:rPr>
                <w:rFonts w:ascii="宋体" w:hAnsi="宋体" w:hint="eastAsia"/>
                <w:sz w:val="24"/>
              </w:rPr>
              <w:t>.</w:t>
            </w:r>
          </w:p>
          <w:p w:rsidR="002C2676" w:rsidRPr="0091391F" w:rsidRDefault="002C2676" w:rsidP="00B876BC">
            <w:pPr>
              <w:spacing w:line="360" w:lineRule="exact"/>
              <w:ind w:leftChars="222" w:left="898" w:hangingChars="180" w:hanging="432"/>
              <w:rPr>
                <w:rFonts w:ascii="宋体" w:hAnsi="宋体"/>
                <w:sz w:val="24"/>
              </w:rPr>
            </w:pPr>
            <w:r>
              <w:rPr>
                <w:rFonts w:ascii="宋体" w:hAnsi="宋体" w:hint="eastAsia"/>
                <w:sz w:val="24"/>
              </w:rPr>
              <w:t xml:space="preserve">[7] </w:t>
            </w:r>
            <w:r w:rsidRPr="00D507C6">
              <w:rPr>
                <w:rFonts w:ascii="宋体" w:hAnsi="宋体" w:hint="eastAsia"/>
                <w:sz w:val="24"/>
              </w:rPr>
              <w:t>贾</w:t>
            </w:r>
            <w:proofErr w:type="gramStart"/>
            <w:r w:rsidRPr="00D507C6">
              <w:rPr>
                <w:rFonts w:ascii="宋体" w:hAnsi="宋体" w:hint="eastAsia"/>
                <w:sz w:val="24"/>
              </w:rPr>
              <w:t>一</w:t>
            </w:r>
            <w:proofErr w:type="gramEnd"/>
            <w:r w:rsidRPr="00D507C6">
              <w:rPr>
                <w:rFonts w:ascii="宋体" w:hAnsi="宋体" w:hint="eastAsia"/>
                <w:sz w:val="24"/>
              </w:rPr>
              <w:t>非</w:t>
            </w:r>
            <w:r>
              <w:rPr>
                <w:rFonts w:ascii="宋体" w:hAnsi="宋体" w:hint="eastAsia"/>
                <w:sz w:val="24"/>
              </w:rPr>
              <w:t>,</w:t>
            </w:r>
            <w:r w:rsidRPr="00D507C6">
              <w:rPr>
                <w:rFonts w:ascii="宋体" w:hAnsi="宋体" w:hint="eastAsia"/>
                <w:sz w:val="24"/>
              </w:rPr>
              <w:t>王沛永</w:t>
            </w:r>
            <w:r>
              <w:rPr>
                <w:rFonts w:ascii="宋体" w:hAnsi="宋体" w:hint="eastAsia"/>
                <w:sz w:val="24"/>
              </w:rPr>
              <w:t>,等</w:t>
            </w:r>
            <w:r w:rsidRPr="00B876BC">
              <w:rPr>
                <w:rFonts w:ascii="宋体" w:hAnsi="宋体" w:hint="eastAsia"/>
                <w:sz w:val="24"/>
              </w:rPr>
              <w:t xml:space="preserve">. </w:t>
            </w:r>
            <w:r w:rsidRPr="00D507C6">
              <w:rPr>
                <w:rFonts w:ascii="宋体" w:hAnsi="宋体" w:hint="eastAsia"/>
                <w:sz w:val="24"/>
              </w:rPr>
              <w:t>高寒地区居住小区海绵化改造建设研究——以西宁市</w:t>
            </w:r>
            <w:proofErr w:type="gramStart"/>
            <w:r w:rsidRPr="00D507C6">
              <w:rPr>
                <w:rFonts w:ascii="宋体" w:hAnsi="宋体" w:hint="eastAsia"/>
                <w:sz w:val="24"/>
              </w:rPr>
              <w:t>安泰华</w:t>
            </w:r>
            <w:proofErr w:type="gramEnd"/>
            <w:r w:rsidRPr="00D507C6">
              <w:rPr>
                <w:rFonts w:ascii="宋体" w:hAnsi="宋体" w:hint="eastAsia"/>
                <w:sz w:val="24"/>
              </w:rPr>
              <w:t>庭小区为例</w:t>
            </w:r>
            <w:r w:rsidRPr="00B876BC">
              <w:rPr>
                <w:rFonts w:ascii="宋体" w:hAnsi="宋体" w:hint="eastAsia"/>
                <w:sz w:val="24"/>
              </w:rPr>
              <w:t xml:space="preserve">[J]. </w:t>
            </w:r>
            <w:r w:rsidRPr="00D507C6">
              <w:rPr>
                <w:rFonts w:ascii="宋体" w:hAnsi="宋体" w:hint="eastAsia"/>
                <w:sz w:val="24"/>
              </w:rPr>
              <w:t>北京林业大学学报</w:t>
            </w:r>
            <w:r w:rsidRPr="00B876BC">
              <w:rPr>
                <w:rFonts w:ascii="宋体" w:hAnsi="宋体" w:hint="eastAsia"/>
                <w:sz w:val="24"/>
              </w:rPr>
              <w:t>，201</w:t>
            </w:r>
            <w:r>
              <w:rPr>
                <w:rFonts w:ascii="宋体" w:hAnsi="宋体" w:hint="eastAsia"/>
                <w:sz w:val="24"/>
              </w:rPr>
              <w:t>9</w:t>
            </w:r>
            <w:r w:rsidRPr="00B876BC">
              <w:rPr>
                <w:rFonts w:ascii="宋体" w:hAnsi="宋体" w:hint="eastAsia"/>
                <w:sz w:val="24"/>
              </w:rPr>
              <w:t>，（</w:t>
            </w:r>
            <w:r>
              <w:rPr>
                <w:rFonts w:ascii="宋体" w:hAnsi="宋体" w:hint="eastAsia"/>
                <w:sz w:val="24"/>
              </w:rPr>
              <w:t>10</w:t>
            </w:r>
            <w:r w:rsidRPr="00B876BC">
              <w:rPr>
                <w:rFonts w:ascii="宋体" w:hAnsi="宋体" w:hint="eastAsia"/>
                <w:sz w:val="24"/>
              </w:rPr>
              <w:t>）：</w:t>
            </w:r>
            <w:r w:rsidRPr="00D507C6">
              <w:rPr>
                <w:rFonts w:ascii="宋体" w:hAnsi="宋体"/>
                <w:sz w:val="24"/>
              </w:rPr>
              <w:t>91-106</w:t>
            </w:r>
            <w:r w:rsidRPr="00B876BC">
              <w:rPr>
                <w:rFonts w:ascii="宋体" w:hAnsi="宋体" w:hint="eastAsia"/>
                <w:sz w:val="24"/>
              </w:rPr>
              <w:t>.</w:t>
            </w:r>
          </w:p>
          <w:p w:rsidR="002C2676" w:rsidRDefault="002C2676" w:rsidP="001A6168">
            <w:pPr>
              <w:spacing w:line="360" w:lineRule="exact"/>
              <w:ind w:leftChars="228" w:left="959" w:hangingChars="200" w:hanging="480"/>
              <w:rPr>
                <w:rFonts w:ascii="宋体" w:hAnsi="宋体"/>
                <w:sz w:val="24"/>
              </w:rPr>
            </w:pPr>
            <w:r>
              <w:rPr>
                <w:rFonts w:ascii="宋体" w:hAnsi="宋体" w:hint="eastAsia"/>
                <w:sz w:val="24"/>
              </w:rPr>
              <w:t>[8]</w:t>
            </w:r>
            <w:r w:rsidRPr="00B876BC">
              <w:rPr>
                <w:rFonts w:ascii="宋体" w:hAnsi="宋体" w:hint="eastAsia"/>
                <w:sz w:val="24"/>
              </w:rPr>
              <w:t xml:space="preserve"> </w:t>
            </w:r>
            <w:r>
              <w:rPr>
                <w:rFonts w:ascii="宋体" w:hAnsi="宋体" w:hint="eastAsia"/>
                <w:sz w:val="24"/>
              </w:rPr>
              <w:t>吴兴国</w:t>
            </w:r>
            <w:r w:rsidRPr="00B876BC">
              <w:rPr>
                <w:rFonts w:ascii="宋体" w:hAnsi="宋体" w:hint="eastAsia"/>
                <w:sz w:val="24"/>
              </w:rPr>
              <w:t xml:space="preserve">. </w:t>
            </w:r>
            <w:r w:rsidRPr="00D507C6">
              <w:rPr>
                <w:rFonts w:ascii="宋体" w:hAnsi="宋体" w:hint="eastAsia"/>
                <w:sz w:val="24"/>
              </w:rPr>
              <w:t>高</w:t>
            </w:r>
            <w:r w:rsidRPr="00E3532C">
              <w:rPr>
                <w:rFonts w:ascii="宋体" w:hAnsi="宋体" w:hint="eastAsia"/>
                <w:sz w:val="24"/>
              </w:rPr>
              <w:t>海绵城市建设实用技术与工程实例</w:t>
            </w:r>
            <w:r w:rsidRPr="00B876BC">
              <w:rPr>
                <w:rFonts w:ascii="宋体" w:hAnsi="宋体" w:hint="eastAsia"/>
                <w:sz w:val="24"/>
              </w:rPr>
              <w:t>[</w:t>
            </w:r>
            <w:r>
              <w:rPr>
                <w:rFonts w:ascii="宋体" w:hAnsi="宋体" w:hint="eastAsia"/>
                <w:sz w:val="24"/>
              </w:rPr>
              <w:t>M</w:t>
            </w:r>
            <w:r w:rsidRPr="00B876BC">
              <w:rPr>
                <w:rFonts w:ascii="宋体" w:hAnsi="宋体" w:hint="eastAsia"/>
                <w:sz w:val="24"/>
              </w:rPr>
              <w:t>].</w:t>
            </w:r>
            <w:r>
              <w:rPr>
                <w:rFonts w:ascii="宋体" w:hAnsi="宋体" w:hint="eastAsia"/>
                <w:sz w:val="24"/>
              </w:rPr>
              <w:t xml:space="preserve"> 北京：</w:t>
            </w:r>
            <w:r w:rsidRPr="00E3532C">
              <w:rPr>
                <w:rFonts w:ascii="宋体" w:hAnsi="宋体" w:hint="eastAsia"/>
                <w:sz w:val="24"/>
              </w:rPr>
              <w:t>中国环境出版社</w:t>
            </w:r>
            <w:r>
              <w:rPr>
                <w:rFonts w:ascii="宋体" w:hAnsi="宋体" w:hint="eastAsia"/>
                <w:sz w:val="24"/>
              </w:rPr>
              <w:t xml:space="preserve">, </w:t>
            </w:r>
            <w:r w:rsidRPr="00B876BC">
              <w:rPr>
                <w:rFonts w:ascii="宋体" w:hAnsi="宋体" w:hint="eastAsia"/>
                <w:sz w:val="24"/>
              </w:rPr>
              <w:t>201</w:t>
            </w:r>
            <w:r>
              <w:rPr>
                <w:rFonts w:ascii="宋体" w:hAnsi="宋体" w:hint="eastAsia"/>
                <w:sz w:val="24"/>
              </w:rPr>
              <w:t>8</w:t>
            </w:r>
            <w:r w:rsidRPr="00B876BC">
              <w:rPr>
                <w:rFonts w:ascii="宋体" w:hAnsi="宋体" w:hint="eastAsia"/>
                <w:sz w:val="24"/>
              </w:rPr>
              <w:t>.</w:t>
            </w:r>
            <w:r>
              <w:rPr>
                <w:rFonts w:ascii="宋体" w:hAnsi="宋体" w:hint="eastAsia"/>
                <w:sz w:val="24"/>
              </w:rPr>
              <w:t xml:space="preserve"> </w:t>
            </w:r>
          </w:p>
          <w:p w:rsidR="002C2676" w:rsidRDefault="002C2676" w:rsidP="001A6168">
            <w:pPr>
              <w:spacing w:line="360" w:lineRule="exact"/>
              <w:ind w:leftChars="228" w:left="959" w:hangingChars="200" w:hanging="480"/>
              <w:rPr>
                <w:rFonts w:ascii="宋体" w:hAnsi="宋体"/>
                <w:sz w:val="24"/>
              </w:rPr>
            </w:pPr>
            <w:r>
              <w:rPr>
                <w:rFonts w:ascii="宋体" w:hAnsi="宋体" w:hint="eastAsia"/>
                <w:sz w:val="24"/>
              </w:rPr>
              <w:t xml:space="preserve">[9] </w:t>
            </w:r>
            <w:r w:rsidRPr="00E3532C">
              <w:rPr>
                <w:rFonts w:ascii="宋体" w:hAnsi="宋体" w:hint="eastAsia"/>
                <w:sz w:val="24"/>
              </w:rPr>
              <w:t>住房和城乡建设部</w:t>
            </w:r>
            <w:r>
              <w:rPr>
                <w:rFonts w:ascii="宋体" w:hAnsi="宋体" w:hint="eastAsia"/>
                <w:sz w:val="24"/>
              </w:rPr>
              <w:t xml:space="preserve">. </w:t>
            </w:r>
            <w:r w:rsidRPr="00E3532C">
              <w:rPr>
                <w:rFonts w:ascii="宋体" w:hAnsi="宋体" w:hint="eastAsia"/>
                <w:sz w:val="24"/>
              </w:rPr>
              <w:t>海绵城市建设技术指南——低影响开发雨水系统构建</w:t>
            </w:r>
            <w:r>
              <w:rPr>
                <w:rFonts w:ascii="宋体" w:hAnsi="宋体" w:hint="eastAsia"/>
                <w:sz w:val="24"/>
              </w:rPr>
              <w:t>[M]. 北京：</w:t>
            </w:r>
            <w:r w:rsidRPr="00E3532C">
              <w:rPr>
                <w:rFonts w:ascii="宋体" w:hAnsi="宋体" w:hint="eastAsia"/>
                <w:sz w:val="24"/>
              </w:rPr>
              <w:t>中国建筑工业出版社</w:t>
            </w:r>
            <w:r>
              <w:rPr>
                <w:rFonts w:ascii="宋体" w:hAnsi="宋体" w:hint="eastAsia"/>
                <w:sz w:val="24"/>
              </w:rPr>
              <w:t>，2015.</w:t>
            </w:r>
          </w:p>
          <w:p w:rsidR="002C2676" w:rsidRPr="00820EAF" w:rsidRDefault="002C2676" w:rsidP="001A6168">
            <w:pPr>
              <w:spacing w:line="360" w:lineRule="exact"/>
              <w:ind w:leftChars="228" w:left="1079" w:hangingChars="250" w:hanging="600"/>
              <w:rPr>
                <w:rFonts w:ascii="宋体" w:hAnsi="宋体"/>
                <w:sz w:val="24"/>
              </w:rPr>
            </w:pPr>
            <w:r>
              <w:rPr>
                <w:rFonts w:ascii="宋体" w:hAnsi="宋体" w:hint="eastAsia"/>
                <w:sz w:val="24"/>
              </w:rPr>
              <w:t xml:space="preserve">[10] </w:t>
            </w:r>
            <w:r w:rsidRPr="00E3532C">
              <w:rPr>
                <w:rFonts w:ascii="宋体" w:hAnsi="宋体" w:hint="eastAsia"/>
                <w:sz w:val="24"/>
              </w:rPr>
              <w:t>GB/T51345-2018</w:t>
            </w:r>
            <w:r>
              <w:rPr>
                <w:rFonts w:ascii="宋体" w:hAnsi="宋体" w:hint="eastAsia"/>
                <w:sz w:val="24"/>
              </w:rPr>
              <w:t xml:space="preserve">. </w:t>
            </w:r>
            <w:r w:rsidRPr="00E3532C">
              <w:rPr>
                <w:rFonts w:ascii="宋体" w:hAnsi="宋体" w:hint="eastAsia"/>
                <w:sz w:val="24"/>
              </w:rPr>
              <w:t>海绵城市建设评价标准</w:t>
            </w:r>
            <w:r>
              <w:rPr>
                <w:rFonts w:ascii="宋体" w:hAnsi="宋体" w:hint="eastAsia"/>
                <w:sz w:val="24"/>
              </w:rPr>
              <w:t>[S]. 北京：</w:t>
            </w:r>
            <w:r w:rsidRPr="00E3532C">
              <w:rPr>
                <w:rFonts w:ascii="宋体" w:hAnsi="宋体" w:hint="eastAsia"/>
                <w:sz w:val="24"/>
              </w:rPr>
              <w:t>中国建筑工业出版社</w:t>
            </w:r>
            <w:r>
              <w:rPr>
                <w:rFonts w:ascii="宋体" w:hAnsi="宋体" w:hint="eastAsia"/>
                <w:sz w:val="24"/>
              </w:rPr>
              <w:t>，2019.</w:t>
            </w:r>
          </w:p>
          <w:p w:rsidR="002C2676" w:rsidRDefault="002C2676" w:rsidP="001A6168">
            <w:pPr>
              <w:spacing w:line="360" w:lineRule="exact"/>
              <w:ind w:leftChars="228" w:left="1079" w:hangingChars="250" w:hanging="600"/>
              <w:rPr>
                <w:rFonts w:ascii="宋体" w:hAnsi="宋体"/>
                <w:sz w:val="24"/>
              </w:rPr>
            </w:pPr>
            <w:r>
              <w:rPr>
                <w:rFonts w:ascii="宋体" w:hAnsi="宋体" w:hint="eastAsia"/>
                <w:sz w:val="24"/>
              </w:rPr>
              <w:t xml:space="preserve">[11] </w:t>
            </w:r>
            <w:r w:rsidRPr="00691D89">
              <w:rPr>
                <w:rFonts w:ascii="宋体" w:hAnsi="宋体" w:hint="eastAsia"/>
                <w:sz w:val="24"/>
              </w:rPr>
              <w:t>粟杰文</w:t>
            </w:r>
            <w:r>
              <w:rPr>
                <w:rFonts w:ascii="宋体" w:hAnsi="宋体" w:hint="eastAsia"/>
                <w:sz w:val="24"/>
              </w:rPr>
              <w:t xml:space="preserve">. </w:t>
            </w:r>
            <w:r w:rsidRPr="00691D89">
              <w:rPr>
                <w:rFonts w:ascii="宋体" w:hAnsi="宋体" w:hint="eastAsia"/>
                <w:bCs/>
                <w:kern w:val="36"/>
                <w:sz w:val="24"/>
                <w:szCs w:val="24"/>
              </w:rPr>
              <w:t>居住小区的海绵工程改造途径探讨——以厦门某居住小区为例</w:t>
            </w:r>
            <w:r>
              <w:rPr>
                <w:rFonts w:ascii="宋体" w:hAnsi="宋体" w:hint="eastAsia"/>
                <w:sz w:val="24"/>
              </w:rPr>
              <w:t xml:space="preserve">[J]. </w:t>
            </w:r>
            <w:r w:rsidRPr="00E3532C">
              <w:rPr>
                <w:rFonts w:ascii="宋体" w:hAnsi="宋体" w:hint="eastAsia"/>
                <w:sz w:val="24"/>
              </w:rPr>
              <w:t>建筑设计管理</w:t>
            </w:r>
            <w:r>
              <w:rPr>
                <w:rFonts w:ascii="宋体" w:hAnsi="宋体" w:hint="eastAsia"/>
                <w:sz w:val="24"/>
              </w:rPr>
              <w:t>，</w:t>
            </w:r>
            <w:r w:rsidRPr="00B876BC">
              <w:rPr>
                <w:rFonts w:ascii="宋体" w:hAnsi="宋体" w:hint="eastAsia"/>
                <w:sz w:val="24"/>
              </w:rPr>
              <w:t>201</w:t>
            </w:r>
            <w:r>
              <w:rPr>
                <w:rFonts w:ascii="宋体" w:hAnsi="宋体" w:hint="eastAsia"/>
                <w:sz w:val="24"/>
              </w:rPr>
              <w:t>6</w:t>
            </w:r>
            <w:r w:rsidRPr="00B876BC">
              <w:rPr>
                <w:rFonts w:ascii="宋体" w:hAnsi="宋体" w:hint="eastAsia"/>
                <w:sz w:val="24"/>
              </w:rPr>
              <w:t>，（</w:t>
            </w:r>
            <w:r>
              <w:rPr>
                <w:rFonts w:ascii="宋体" w:hAnsi="宋体" w:hint="eastAsia"/>
                <w:sz w:val="24"/>
              </w:rPr>
              <w:t>5</w:t>
            </w:r>
            <w:r w:rsidRPr="00B876BC">
              <w:rPr>
                <w:rFonts w:ascii="宋体" w:hAnsi="宋体" w:hint="eastAsia"/>
                <w:sz w:val="24"/>
              </w:rPr>
              <w:t>）：</w:t>
            </w:r>
            <w:r w:rsidRPr="00E3532C">
              <w:rPr>
                <w:rFonts w:ascii="宋体" w:hAnsi="宋体"/>
                <w:sz w:val="24"/>
              </w:rPr>
              <w:t>85-87</w:t>
            </w:r>
            <w:r w:rsidRPr="00B876BC">
              <w:rPr>
                <w:rFonts w:ascii="宋体" w:hAnsi="宋体" w:hint="eastAsia"/>
                <w:sz w:val="24"/>
              </w:rPr>
              <w:t>.</w:t>
            </w:r>
          </w:p>
          <w:p w:rsidR="002C2676" w:rsidRPr="00B876BC" w:rsidRDefault="002C2676" w:rsidP="001A6168">
            <w:pPr>
              <w:spacing w:line="360" w:lineRule="exact"/>
              <w:ind w:leftChars="237" w:left="1019" w:hangingChars="217" w:hanging="521"/>
              <w:rPr>
                <w:rFonts w:ascii="宋体" w:hAnsi="宋体"/>
                <w:sz w:val="24"/>
              </w:rPr>
            </w:pPr>
            <w:r w:rsidRPr="00B876BC">
              <w:rPr>
                <w:rFonts w:ascii="宋体" w:hAnsi="宋体" w:hint="eastAsia"/>
                <w:sz w:val="24"/>
              </w:rPr>
              <w:t>[1</w:t>
            </w:r>
            <w:r>
              <w:rPr>
                <w:rFonts w:ascii="宋体" w:hAnsi="宋体" w:hint="eastAsia"/>
                <w:sz w:val="24"/>
              </w:rPr>
              <w:t>2</w:t>
            </w:r>
            <w:r w:rsidRPr="00B876BC">
              <w:rPr>
                <w:rFonts w:ascii="宋体" w:hAnsi="宋体" w:hint="eastAsia"/>
                <w:sz w:val="24"/>
              </w:rPr>
              <w:t>] 俞孔坚，李迪华，袁弘，等. 中国特色海绵城市试点示范绩效评价概念模型的建立与应用[J]. 城市规划，2015，39（6）：16-25.</w:t>
            </w:r>
          </w:p>
          <w:p w:rsidR="002C2676" w:rsidRPr="00B876BC" w:rsidRDefault="002C2676" w:rsidP="001A6168">
            <w:pPr>
              <w:spacing w:line="360" w:lineRule="exact"/>
              <w:ind w:leftChars="237" w:left="1019" w:hangingChars="217" w:hanging="521"/>
              <w:rPr>
                <w:rFonts w:ascii="宋体" w:hAnsi="宋体"/>
                <w:sz w:val="24"/>
              </w:rPr>
            </w:pPr>
            <w:r w:rsidRPr="00B876BC">
              <w:rPr>
                <w:rFonts w:ascii="宋体" w:hAnsi="宋体" w:hint="eastAsia"/>
                <w:sz w:val="24"/>
              </w:rPr>
              <w:t>[</w:t>
            </w:r>
            <w:r>
              <w:rPr>
                <w:rFonts w:ascii="宋体" w:hAnsi="宋体" w:hint="eastAsia"/>
                <w:sz w:val="24"/>
              </w:rPr>
              <w:t>13</w:t>
            </w:r>
            <w:r w:rsidRPr="00B876BC">
              <w:rPr>
                <w:rFonts w:ascii="宋体" w:hAnsi="宋体" w:hint="eastAsia"/>
                <w:sz w:val="24"/>
              </w:rPr>
              <w:t>] 王俊岭，王雪明，张 安，等. 基于“海绵城市”理念的透水铺装系统的研究进展[J]. 环境工程，2015，33（12）：1-4.</w:t>
            </w:r>
          </w:p>
          <w:p w:rsidR="002C2676" w:rsidRPr="00B876BC" w:rsidRDefault="002C2676" w:rsidP="001A6168">
            <w:pPr>
              <w:spacing w:line="360" w:lineRule="exact"/>
              <w:ind w:leftChars="237" w:left="1019" w:hangingChars="217" w:hanging="521"/>
              <w:rPr>
                <w:rFonts w:ascii="宋体" w:hAnsi="宋体"/>
                <w:sz w:val="24"/>
              </w:rPr>
            </w:pPr>
            <w:r w:rsidRPr="00B876BC">
              <w:rPr>
                <w:rFonts w:ascii="宋体" w:hAnsi="宋体" w:hint="eastAsia"/>
                <w:sz w:val="24"/>
              </w:rPr>
              <w:t>[</w:t>
            </w:r>
            <w:r>
              <w:rPr>
                <w:rFonts w:ascii="宋体" w:hAnsi="宋体" w:hint="eastAsia"/>
                <w:sz w:val="24"/>
              </w:rPr>
              <w:t>14</w:t>
            </w:r>
            <w:r w:rsidRPr="00B876BC">
              <w:rPr>
                <w:rFonts w:ascii="宋体" w:hAnsi="宋体" w:hint="eastAsia"/>
                <w:sz w:val="24"/>
              </w:rPr>
              <w:t xml:space="preserve">] </w:t>
            </w:r>
            <w:proofErr w:type="gramStart"/>
            <w:r w:rsidRPr="00691D89">
              <w:rPr>
                <w:rFonts w:ascii="宋体" w:hAnsi="宋体" w:hint="eastAsia"/>
                <w:sz w:val="24"/>
              </w:rPr>
              <w:t>张春嘉</w:t>
            </w:r>
            <w:proofErr w:type="gramEnd"/>
            <w:r>
              <w:rPr>
                <w:rFonts w:ascii="宋体" w:hAnsi="宋体" w:hint="eastAsia"/>
                <w:sz w:val="24"/>
              </w:rPr>
              <w:t xml:space="preserve">, </w:t>
            </w:r>
            <w:r w:rsidRPr="00691D89">
              <w:rPr>
                <w:rFonts w:ascii="宋体" w:hAnsi="宋体" w:hint="eastAsia"/>
                <w:sz w:val="24"/>
              </w:rPr>
              <w:t>胡情</w:t>
            </w:r>
            <w:r w:rsidRPr="00B876BC">
              <w:rPr>
                <w:rFonts w:ascii="宋体" w:hAnsi="宋体" w:hint="eastAsia"/>
                <w:sz w:val="24"/>
              </w:rPr>
              <w:t xml:space="preserve">，等. </w:t>
            </w:r>
            <w:r w:rsidRPr="00691D89">
              <w:rPr>
                <w:rFonts w:ascii="宋体" w:hAnsi="宋体" w:hint="eastAsia"/>
                <w:sz w:val="24"/>
              </w:rPr>
              <w:t>老旧小区海绵化改造策略分析</w:t>
            </w:r>
            <w:r w:rsidRPr="00B876BC">
              <w:rPr>
                <w:rFonts w:ascii="宋体" w:hAnsi="宋体" w:hint="eastAsia"/>
                <w:sz w:val="24"/>
              </w:rPr>
              <w:t xml:space="preserve">[J]. </w:t>
            </w:r>
            <w:r w:rsidRPr="00691D89">
              <w:rPr>
                <w:rFonts w:ascii="宋体" w:hAnsi="宋体" w:hint="eastAsia"/>
                <w:sz w:val="24"/>
              </w:rPr>
              <w:t>建筑技术</w:t>
            </w:r>
            <w:r w:rsidRPr="00B876BC">
              <w:rPr>
                <w:rFonts w:ascii="宋体" w:hAnsi="宋体" w:hint="eastAsia"/>
                <w:sz w:val="24"/>
              </w:rPr>
              <w:t>，201</w:t>
            </w:r>
            <w:r>
              <w:rPr>
                <w:rFonts w:ascii="宋体" w:hAnsi="宋体" w:hint="eastAsia"/>
                <w:sz w:val="24"/>
              </w:rPr>
              <w:t>8</w:t>
            </w:r>
            <w:r w:rsidRPr="00B876BC">
              <w:rPr>
                <w:rFonts w:ascii="宋体" w:hAnsi="宋体" w:hint="eastAsia"/>
                <w:sz w:val="24"/>
              </w:rPr>
              <w:t>，（</w:t>
            </w:r>
            <w:r>
              <w:rPr>
                <w:rFonts w:ascii="宋体" w:hAnsi="宋体" w:hint="eastAsia"/>
                <w:sz w:val="24"/>
              </w:rPr>
              <w:t>2</w:t>
            </w:r>
            <w:r w:rsidRPr="00B876BC">
              <w:rPr>
                <w:rFonts w:ascii="宋体" w:hAnsi="宋体" w:hint="eastAsia"/>
                <w:sz w:val="24"/>
              </w:rPr>
              <w:t>）：</w:t>
            </w:r>
            <w:r w:rsidRPr="00691D89">
              <w:rPr>
                <w:rFonts w:ascii="宋体" w:hAnsi="宋体"/>
                <w:sz w:val="24"/>
              </w:rPr>
              <w:t>123-126</w:t>
            </w:r>
            <w:r w:rsidRPr="00B876BC">
              <w:rPr>
                <w:rFonts w:ascii="宋体" w:hAnsi="宋体" w:hint="eastAsia"/>
                <w:sz w:val="24"/>
              </w:rPr>
              <w:t>.</w:t>
            </w:r>
          </w:p>
          <w:p w:rsidR="002C2676" w:rsidRDefault="002C2676" w:rsidP="001A6168">
            <w:pPr>
              <w:spacing w:line="360" w:lineRule="exact"/>
              <w:ind w:leftChars="237" w:left="1019" w:hangingChars="217" w:hanging="521"/>
              <w:rPr>
                <w:rFonts w:ascii="宋体" w:hAnsi="宋体"/>
                <w:sz w:val="24"/>
              </w:rPr>
            </w:pPr>
            <w:r w:rsidRPr="00B876BC">
              <w:rPr>
                <w:rFonts w:ascii="宋体" w:hAnsi="宋体" w:hint="eastAsia"/>
                <w:sz w:val="24"/>
              </w:rPr>
              <w:t>[</w:t>
            </w:r>
            <w:r>
              <w:rPr>
                <w:rFonts w:ascii="宋体" w:hAnsi="宋体" w:hint="eastAsia"/>
                <w:sz w:val="24"/>
              </w:rPr>
              <w:t>15</w:t>
            </w:r>
            <w:r w:rsidRPr="00B876BC">
              <w:rPr>
                <w:rFonts w:ascii="宋体" w:hAnsi="宋体" w:hint="eastAsia"/>
                <w:sz w:val="24"/>
              </w:rPr>
              <w:t xml:space="preserve">] </w:t>
            </w:r>
            <w:r w:rsidRPr="00EB7114">
              <w:rPr>
                <w:rFonts w:ascii="宋体" w:hAnsi="宋体" w:hint="eastAsia"/>
                <w:sz w:val="24"/>
              </w:rPr>
              <w:t>王建龙</w:t>
            </w:r>
            <w:r>
              <w:rPr>
                <w:rFonts w:ascii="宋体" w:hAnsi="宋体" w:hint="eastAsia"/>
                <w:sz w:val="24"/>
              </w:rPr>
              <w:t xml:space="preserve">, </w:t>
            </w:r>
            <w:r w:rsidRPr="00EB7114">
              <w:rPr>
                <w:rFonts w:ascii="宋体" w:hAnsi="宋体" w:hint="eastAsia"/>
                <w:sz w:val="24"/>
              </w:rPr>
              <w:t>涂楠</w:t>
            </w:r>
            <w:proofErr w:type="gramStart"/>
            <w:r w:rsidRPr="00EB7114">
              <w:rPr>
                <w:rFonts w:ascii="宋体" w:hAnsi="宋体" w:hint="eastAsia"/>
                <w:sz w:val="24"/>
              </w:rPr>
              <w:t>楠</w:t>
            </w:r>
            <w:proofErr w:type="gramEnd"/>
            <w:r w:rsidRPr="00B876BC">
              <w:rPr>
                <w:rFonts w:ascii="宋体" w:hAnsi="宋体" w:hint="eastAsia"/>
                <w:sz w:val="24"/>
              </w:rPr>
              <w:t>，等.</w:t>
            </w:r>
            <w:r>
              <w:rPr>
                <w:rFonts w:hint="eastAsia"/>
              </w:rPr>
              <w:t xml:space="preserve"> </w:t>
            </w:r>
            <w:r w:rsidRPr="00EB7114">
              <w:rPr>
                <w:rFonts w:ascii="宋体" w:hAnsi="宋体" w:hint="eastAsia"/>
                <w:sz w:val="24"/>
              </w:rPr>
              <w:t>已建小区海绵化改造途径探讨</w:t>
            </w:r>
            <w:r w:rsidRPr="00B876BC">
              <w:rPr>
                <w:rFonts w:ascii="宋体" w:hAnsi="宋体" w:hint="eastAsia"/>
                <w:sz w:val="24"/>
              </w:rPr>
              <w:t xml:space="preserve">[J]. </w:t>
            </w:r>
            <w:r w:rsidRPr="00EB7114">
              <w:rPr>
                <w:rFonts w:ascii="宋体" w:hAnsi="宋体" w:hint="eastAsia"/>
                <w:sz w:val="24"/>
              </w:rPr>
              <w:t>中国给水排水</w:t>
            </w:r>
            <w:r w:rsidRPr="00B876BC">
              <w:rPr>
                <w:rFonts w:ascii="宋体" w:hAnsi="宋体" w:hint="eastAsia"/>
                <w:sz w:val="24"/>
              </w:rPr>
              <w:t>，20</w:t>
            </w:r>
            <w:r>
              <w:rPr>
                <w:rFonts w:ascii="宋体" w:hAnsi="宋体" w:hint="eastAsia"/>
                <w:sz w:val="24"/>
              </w:rPr>
              <w:t>17</w:t>
            </w:r>
            <w:r w:rsidRPr="00B876BC">
              <w:rPr>
                <w:rFonts w:ascii="宋体" w:hAnsi="宋体" w:hint="eastAsia"/>
                <w:sz w:val="24"/>
              </w:rPr>
              <w:t>，（</w:t>
            </w:r>
            <w:r>
              <w:rPr>
                <w:rFonts w:ascii="宋体" w:hAnsi="宋体" w:hint="eastAsia"/>
                <w:sz w:val="24"/>
              </w:rPr>
              <w:t>18</w:t>
            </w:r>
            <w:r w:rsidRPr="00B876BC">
              <w:rPr>
                <w:rFonts w:ascii="宋体" w:hAnsi="宋体" w:hint="eastAsia"/>
                <w:sz w:val="24"/>
              </w:rPr>
              <w:t>）：</w:t>
            </w:r>
            <w:r>
              <w:rPr>
                <w:rFonts w:ascii="宋体" w:hAnsi="宋体" w:hint="eastAsia"/>
                <w:sz w:val="24"/>
              </w:rPr>
              <w:t>1</w:t>
            </w:r>
            <w:r w:rsidRPr="00B876BC">
              <w:rPr>
                <w:rFonts w:ascii="宋体" w:hAnsi="宋体" w:hint="eastAsia"/>
                <w:sz w:val="24"/>
              </w:rPr>
              <w:t>-</w:t>
            </w:r>
            <w:r>
              <w:rPr>
                <w:rFonts w:ascii="宋体" w:hAnsi="宋体" w:hint="eastAsia"/>
                <w:sz w:val="24"/>
              </w:rPr>
              <w:t>8</w:t>
            </w:r>
            <w:r w:rsidRPr="00B876BC">
              <w:rPr>
                <w:rFonts w:ascii="宋体" w:hAnsi="宋体" w:hint="eastAsia"/>
                <w:sz w:val="24"/>
              </w:rPr>
              <w:t>.</w:t>
            </w:r>
          </w:p>
          <w:p w:rsidR="002C2676" w:rsidRPr="00F635DE" w:rsidRDefault="002C2676" w:rsidP="001A6168">
            <w:pPr>
              <w:spacing w:line="360" w:lineRule="exact"/>
              <w:ind w:leftChars="237" w:left="1139" w:hangingChars="267" w:hanging="641"/>
              <w:rPr>
                <w:rFonts w:ascii="宋体" w:hAnsi="宋体"/>
                <w:sz w:val="24"/>
              </w:rPr>
            </w:pPr>
            <w:r w:rsidRPr="00B876BC">
              <w:rPr>
                <w:rFonts w:ascii="宋体" w:hAnsi="宋体" w:hint="eastAsia"/>
                <w:sz w:val="24"/>
              </w:rPr>
              <w:t>[</w:t>
            </w:r>
            <w:r>
              <w:rPr>
                <w:rFonts w:ascii="宋体" w:hAnsi="宋体" w:hint="eastAsia"/>
                <w:sz w:val="24"/>
              </w:rPr>
              <w:t>16</w:t>
            </w:r>
            <w:r w:rsidRPr="00B876BC">
              <w:rPr>
                <w:rFonts w:ascii="宋体" w:hAnsi="宋体" w:hint="eastAsia"/>
                <w:sz w:val="24"/>
              </w:rPr>
              <w:t xml:space="preserve">] </w:t>
            </w:r>
            <w:r w:rsidRPr="00D507C6">
              <w:rPr>
                <w:rFonts w:ascii="宋体" w:hAnsi="宋体" w:hint="eastAsia"/>
                <w:sz w:val="24"/>
              </w:rPr>
              <w:t>贾</w:t>
            </w:r>
            <w:proofErr w:type="gramStart"/>
            <w:r w:rsidRPr="00D507C6">
              <w:rPr>
                <w:rFonts w:ascii="宋体" w:hAnsi="宋体" w:hint="eastAsia"/>
                <w:sz w:val="24"/>
              </w:rPr>
              <w:t>一</w:t>
            </w:r>
            <w:proofErr w:type="gramEnd"/>
            <w:r w:rsidRPr="00D507C6">
              <w:rPr>
                <w:rFonts w:ascii="宋体" w:hAnsi="宋体" w:hint="eastAsia"/>
                <w:sz w:val="24"/>
              </w:rPr>
              <w:t>非</w:t>
            </w:r>
            <w:r>
              <w:rPr>
                <w:rFonts w:ascii="宋体" w:hAnsi="宋体" w:hint="eastAsia"/>
                <w:sz w:val="24"/>
              </w:rPr>
              <w:t>,</w:t>
            </w:r>
            <w:r w:rsidRPr="00D507C6">
              <w:rPr>
                <w:rFonts w:ascii="宋体" w:hAnsi="宋体" w:hint="eastAsia"/>
                <w:sz w:val="24"/>
              </w:rPr>
              <w:t>王沛永</w:t>
            </w:r>
            <w:r>
              <w:rPr>
                <w:rFonts w:ascii="宋体" w:hAnsi="宋体" w:hint="eastAsia"/>
                <w:sz w:val="24"/>
              </w:rPr>
              <w:t>,等</w:t>
            </w:r>
            <w:r w:rsidRPr="00B876BC">
              <w:rPr>
                <w:rFonts w:ascii="宋体" w:hAnsi="宋体" w:hint="eastAsia"/>
                <w:sz w:val="24"/>
              </w:rPr>
              <w:t xml:space="preserve">. </w:t>
            </w:r>
            <w:r w:rsidRPr="00D507C6">
              <w:rPr>
                <w:rFonts w:ascii="宋体" w:hAnsi="宋体" w:hint="eastAsia"/>
                <w:sz w:val="24"/>
              </w:rPr>
              <w:t>高寒地区居住小区海绵化改造建设研究——以西宁市</w:t>
            </w:r>
            <w:proofErr w:type="gramStart"/>
            <w:r w:rsidRPr="00D507C6">
              <w:rPr>
                <w:rFonts w:ascii="宋体" w:hAnsi="宋体" w:hint="eastAsia"/>
                <w:sz w:val="24"/>
              </w:rPr>
              <w:t>安泰华</w:t>
            </w:r>
            <w:proofErr w:type="gramEnd"/>
            <w:r w:rsidRPr="00D507C6">
              <w:rPr>
                <w:rFonts w:ascii="宋体" w:hAnsi="宋体" w:hint="eastAsia"/>
                <w:sz w:val="24"/>
              </w:rPr>
              <w:t>庭小区为例</w:t>
            </w:r>
            <w:r w:rsidRPr="00B876BC">
              <w:rPr>
                <w:rFonts w:ascii="宋体" w:hAnsi="宋体" w:hint="eastAsia"/>
                <w:sz w:val="24"/>
              </w:rPr>
              <w:t xml:space="preserve">[J]. </w:t>
            </w:r>
            <w:r w:rsidRPr="00D507C6">
              <w:rPr>
                <w:rFonts w:ascii="宋体" w:hAnsi="宋体" w:hint="eastAsia"/>
                <w:sz w:val="24"/>
              </w:rPr>
              <w:t>北京林业大学学报</w:t>
            </w:r>
            <w:r w:rsidRPr="00B876BC">
              <w:rPr>
                <w:rFonts w:ascii="宋体" w:hAnsi="宋体" w:hint="eastAsia"/>
                <w:sz w:val="24"/>
              </w:rPr>
              <w:t>，201</w:t>
            </w:r>
            <w:r>
              <w:rPr>
                <w:rFonts w:ascii="宋体" w:hAnsi="宋体" w:hint="eastAsia"/>
                <w:sz w:val="24"/>
              </w:rPr>
              <w:t>9</w:t>
            </w:r>
            <w:r w:rsidRPr="00B876BC">
              <w:rPr>
                <w:rFonts w:ascii="宋体" w:hAnsi="宋体" w:hint="eastAsia"/>
                <w:sz w:val="24"/>
              </w:rPr>
              <w:t>，（</w:t>
            </w:r>
            <w:r>
              <w:rPr>
                <w:rFonts w:ascii="宋体" w:hAnsi="宋体" w:hint="eastAsia"/>
                <w:sz w:val="24"/>
              </w:rPr>
              <w:t>10</w:t>
            </w:r>
            <w:r w:rsidRPr="00B876BC">
              <w:rPr>
                <w:rFonts w:ascii="宋体" w:hAnsi="宋体" w:hint="eastAsia"/>
                <w:sz w:val="24"/>
              </w:rPr>
              <w:t>）：</w:t>
            </w:r>
            <w:r w:rsidRPr="00D507C6">
              <w:rPr>
                <w:rFonts w:ascii="宋体" w:hAnsi="宋体"/>
                <w:sz w:val="24"/>
              </w:rPr>
              <w:t>91-106</w:t>
            </w:r>
            <w:r w:rsidRPr="00B876BC">
              <w:rPr>
                <w:rFonts w:ascii="宋体" w:hAnsi="宋体" w:hint="eastAsia"/>
                <w:sz w:val="24"/>
              </w:rPr>
              <w:t>.</w:t>
            </w:r>
          </w:p>
        </w:tc>
      </w:tr>
    </w:tbl>
    <w:p w:rsidR="002C2676" w:rsidRDefault="002C2676" w:rsidP="00C200CB">
      <w:pPr>
        <w:pStyle w:val="a5"/>
        <w:spacing w:afterLines="20" w:line="240" w:lineRule="auto"/>
        <w:ind w:left="848" w:rightChars="-124" w:right="-260" w:hanging="848"/>
        <w:jc w:val="center"/>
        <w:rPr>
          <w:b/>
          <w:sz w:val="44"/>
        </w:rPr>
      </w:pPr>
    </w:p>
    <w:p w:rsidR="002C2676" w:rsidRDefault="002C2676" w:rsidP="00C200CB">
      <w:pPr>
        <w:pStyle w:val="a5"/>
        <w:spacing w:afterLines="20" w:line="240" w:lineRule="auto"/>
        <w:ind w:left="848" w:rightChars="-124" w:right="-260" w:hanging="848"/>
        <w:jc w:val="center"/>
        <w:rPr>
          <w:rFonts w:ascii="宋体" w:hAnsi="宋体"/>
        </w:rPr>
      </w:pPr>
      <w:r>
        <w:rPr>
          <w:rFonts w:ascii="宋体" w:hAnsi="宋体" w:hint="eastAsia"/>
          <w:b/>
          <w:sz w:val="44"/>
        </w:rPr>
        <w:lastRenderedPageBreak/>
        <w:t xml:space="preserve">毕 业 设 计（论 文）任 </w:t>
      </w:r>
      <w:proofErr w:type="gramStart"/>
      <w:r>
        <w:rPr>
          <w:rFonts w:ascii="宋体" w:hAnsi="宋体" w:hint="eastAsia"/>
          <w:b/>
          <w:sz w:val="44"/>
        </w:rPr>
        <w:t>务</w:t>
      </w:r>
      <w:proofErr w:type="gramEnd"/>
      <w:r>
        <w:rPr>
          <w:rFonts w:ascii="宋体" w:hAnsi="宋体" w:hint="eastAsia"/>
          <w:b/>
          <w:sz w:val="44"/>
        </w:rPr>
        <w:t xml:space="preserve"> 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31"/>
        <w:gridCol w:w="1575"/>
        <w:gridCol w:w="4650"/>
      </w:tblGrid>
      <w:tr w:rsidR="002C2676">
        <w:trPr>
          <w:cantSplit/>
          <w:trHeight w:val="587"/>
          <w:jc w:val="center"/>
        </w:trPr>
        <w:tc>
          <w:tcPr>
            <w:tcW w:w="9356" w:type="dxa"/>
            <w:gridSpan w:val="3"/>
            <w:tcBorders>
              <w:top w:val="double" w:sz="4" w:space="0" w:color="auto"/>
              <w:left w:val="single" w:sz="8" w:space="0" w:color="auto"/>
              <w:bottom w:val="dashSmallGap" w:sz="4" w:space="0" w:color="auto"/>
              <w:right w:val="single" w:sz="8" w:space="0" w:color="auto"/>
            </w:tcBorders>
          </w:tcPr>
          <w:p w:rsidR="002C2676" w:rsidRDefault="002C2676" w:rsidP="00C200CB">
            <w:pPr>
              <w:spacing w:beforeLines="50"/>
              <w:rPr>
                <w:sz w:val="24"/>
              </w:rPr>
            </w:pPr>
            <w:r>
              <w:rPr>
                <w:rFonts w:hint="eastAsia"/>
                <w:sz w:val="24"/>
              </w:rPr>
              <w:t>5</w:t>
            </w:r>
            <w:r>
              <w:rPr>
                <w:rFonts w:hint="eastAsia"/>
                <w:sz w:val="24"/>
              </w:rPr>
              <w:t>．本毕业设计（论文）课题工作进度计划：</w:t>
            </w:r>
          </w:p>
        </w:tc>
      </w:tr>
      <w:tr w:rsidR="002C2676">
        <w:trPr>
          <w:cantSplit/>
          <w:jc w:val="center"/>
        </w:trPr>
        <w:tc>
          <w:tcPr>
            <w:tcW w:w="3131" w:type="dxa"/>
            <w:tcBorders>
              <w:top w:val="dashSmallGap" w:sz="4" w:space="0" w:color="auto"/>
              <w:left w:val="single" w:sz="8" w:space="0" w:color="auto"/>
              <w:bottom w:val="dotted" w:sz="4" w:space="0" w:color="auto"/>
              <w:right w:val="dotted" w:sz="4" w:space="0" w:color="auto"/>
            </w:tcBorders>
          </w:tcPr>
          <w:p w:rsidR="002C2676" w:rsidRDefault="002C2676" w:rsidP="00C200CB">
            <w:pPr>
              <w:spacing w:beforeLines="50"/>
              <w:jc w:val="center"/>
              <w:rPr>
                <w:sz w:val="24"/>
              </w:rPr>
            </w:pPr>
            <w:r>
              <w:rPr>
                <w:rFonts w:hint="eastAsia"/>
                <w:sz w:val="24"/>
              </w:rPr>
              <w:t>起</w:t>
            </w:r>
            <w:r>
              <w:rPr>
                <w:rFonts w:hint="eastAsia"/>
                <w:sz w:val="24"/>
              </w:rPr>
              <w:t xml:space="preserve"> </w:t>
            </w:r>
            <w:r>
              <w:rPr>
                <w:rFonts w:hint="eastAsia"/>
                <w:sz w:val="24"/>
              </w:rPr>
              <w:t>迄</w:t>
            </w:r>
            <w:r>
              <w:rPr>
                <w:rFonts w:hint="eastAsia"/>
                <w:sz w:val="24"/>
              </w:rPr>
              <w:t xml:space="preserve"> </w:t>
            </w:r>
            <w:r>
              <w:rPr>
                <w:rFonts w:hint="eastAsia"/>
                <w:sz w:val="24"/>
              </w:rPr>
              <w:t>日</w:t>
            </w:r>
            <w:r>
              <w:rPr>
                <w:rFonts w:hint="eastAsia"/>
                <w:sz w:val="24"/>
              </w:rPr>
              <w:t xml:space="preserve"> </w:t>
            </w:r>
            <w:r>
              <w:rPr>
                <w:rFonts w:hint="eastAsia"/>
                <w:sz w:val="24"/>
              </w:rPr>
              <w:t>期</w:t>
            </w:r>
          </w:p>
        </w:tc>
        <w:tc>
          <w:tcPr>
            <w:tcW w:w="6225" w:type="dxa"/>
            <w:gridSpan w:val="2"/>
            <w:tcBorders>
              <w:top w:val="dashSmallGap" w:sz="4" w:space="0" w:color="auto"/>
              <w:left w:val="dotted" w:sz="4" w:space="0" w:color="auto"/>
              <w:bottom w:val="dotted" w:sz="4" w:space="0" w:color="auto"/>
              <w:right w:val="single" w:sz="8" w:space="0" w:color="auto"/>
            </w:tcBorders>
          </w:tcPr>
          <w:p w:rsidR="002C2676" w:rsidRDefault="002C2676" w:rsidP="00C200CB">
            <w:pPr>
              <w:spacing w:beforeLines="50"/>
              <w:jc w:val="center"/>
              <w:rPr>
                <w:sz w:val="24"/>
              </w:rPr>
            </w:pPr>
            <w:r>
              <w:rPr>
                <w:rFonts w:hint="eastAsia"/>
                <w:sz w:val="24"/>
              </w:rPr>
              <w:t>工</w:t>
            </w:r>
            <w:r>
              <w:rPr>
                <w:rFonts w:hint="eastAsia"/>
                <w:sz w:val="24"/>
              </w:rPr>
              <w:t xml:space="preserve">  </w:t>
            </w:r>
            <w:r>
              <w:rPr>
                <w:rFonts w:hint="eastAsia"/>
                <w:sz w:val="24"/>
              </w:rPr>
              <w:t>作</w:t>
            </w:r>
            <w:r>
              <w:rPr>
                <w:rFonts w:hint="eastAsia"/>
                <w:sz w:val="24"/>
              </w:rPr>
              <w:t xml:space="preserve">  </w:t>
            </w:r>
            <w:r>
              <w:rPr>
                <w:rFonts w:hint="eastAsia"/>
                <w:sz w:val="24"/>
              </w:rPr>
              <w:t>内</w:t>
            </w:r>
            <w:r>
              <w:rPr>
                <w:rFonts w:hint="eastAsia"/>
                <w:sz w:val="24"/>
              </w:rPr>
              <w:t xml:space="preserve">  </w:t>
            </w:r>
            <w:r>
              <w:rPr>
                <w:rFonts w:hint="eastAsia"/>
                <w:sz w:val="24"/>
              </w:rPr>
              <w:t>容</w:t>
            </w:r>
          </w:p>
        </w:tc>
      </w:tr>
      <w:tr w:rsidR="002C2676">
        <w:trPr>
          <w:cantSplit/>
          <w:trHeight w:val="8223"/>
          <w:jc w:val="center"/>
        </w:trPr>
        <w:tc>
          <w:tcPr>
            <w:tcW w:w="3131" w:type="dxa"/>
            <w:tcBorders>
              <w:top w:val="dotted" w:sz="4" w:space="0" w:color="auto"/>
              <w:left w:val="single" w:sz="8" w:space="0" w:color="auto"/>
              <w:bottom w:val="double" w:sz="4" w:space="0" w:color="auto"/>
              <w:right w:val="dotted" w:sz="4" w:space="0" w:color="auto"/>
            </w:tcBorders>
          </w:tcPr>
          <w:p w:rsidR="002C2676" w:rsidRDefault="002C2676" w:rsidP="005D6EAC">
            <w:pPr>
              <w:spacing w:line="360" w:lineRule="auto"/>
              <w:rPr>
                <w:rFonts w:ascii="宋体" w:hAnsi="宋体"/>
                <w:sz w:val="24"/>
              </w:rPr>
            </w:pPr>
            <w:r>
              <w:rPr>
                <w:rFonts w:ascii="宋体" w:hAnsi="宋体" w:hint="eastAsia"/>
                <w:b/>
                <w:sz w:val="24"/>
              </w:rPr>
              <w:t>2019年</w:t>
            </w:r>
            <w:r>
              <w:rPr>
                <w:rFonts w:ascii="宋体" w:hAnsi="宋体" w:hint="eastAsia"/>
                <w:sz w:val="24"/>
              </w:rPr>
              <w:t>12月24日～</w:t>
            </w:r>
          </w:p>
          <w:p w:rsidR="002C2676" w:rsidRDefault="002C2676" w:rsidP="005D6EAC">
            <w:pPr>
              <w:spacing w:line="360" w:lineRule="auto"/>
              <w:rPr>
                <w:rFonts w:ascii="宋体" w:hAnsi="宋体"/>
                <w:sz w:val="24"/>
              </w:rPr>
            </w:pPr>
            <w:r>
              <w:rPr>
                <w:rFonts w:ascii="宋体" w:hAnsi="宋体" w:hint="eastAsia"/>
                <w:b/>
                <w:sz w:val="24"/>
              </w:rPr>
              <w:t>2020年</w:t>
            </w:r>
            <w:r>
              <w:rPr>
                <w:rFonts w:ascii="宋体" w:hAnsi="宋体" w:hint="eastAsia"/>
                <w:sz w:val="24"/>
              </w:rPr>
              <w:t>1月10日</w:t>
            </w:r>
          </w:p>
          <w:p w:rsidR="002C2676" w:rsidRDefault="002C2676" w:rsidP="005D6EAC">
            <w:pPr>
              <w:spacing w:line="360" w:lineRule="auto"/>
              <w:rPr>
                <w:rFonts w:ascii="宋体" w:hAnsi="宋体"/>
                <w:sz w:val="24"/>
              </w:rPr>
            </w:pPr>
            <w:r>
              <w:rPr>
                <w:rFonts w:ascii="宋体" w:hAnsi="宋体" w:hint="eastAsia"/>
                <w:b/>
                <w:sz w:val="24"/>
              </w:rPr>
              <w:t xml:space="preserve"> </w:t>
            </w:r>
          </w:p>
          <w:p w:rsidR="002C2676" w:rsidRPr="00125BD1" w:rsidRDefault="002C2676" w:rsidP="005D6EAC">
            <w:pPr>
              <w:spacing w:line="360" w:lineRule="auto"/>
              <w:ind w:firstLineChars="50" w:firstLine="120"/>
              <w:rPr>
                <w:rFonts w:ascii="宋体" w:hAnsi="宋体"/>
                <w:sz w:val="24"/>
              </w:rPr>
            </w:pPr>
            <w:r>
              <w:rPr>
                <w:rFonts w:ascii="宋体" w:hAnsi="宋体" w:hint="eastAsia"/>
                <w:sz w:val="24"/>
              </w:rPr>
              <w:t>2</w:t>
            </w:r>
            <w:r w:rsidRPr="00125BD1">
              <w:rPr>
                <w:rFonts w:ascii="宋体" w:hAnsi="宋体"/>
                <w:sz w:val="24"/>
              </w:rPr>
              <w:t>月</w:t>
            </w:r>
            <w:r>
              <w:rPr>
                <w:rFonts w:ascii="宋体" w:hAnsi="宋体" w:hint="eastAsia"/>
                <w:sz w:val="24"/>
              </w:rPr>
              <w:t>18</w:t>
            </w:r>
            <w:r w:rsidRPr="00125BD1">
              <w:rPr>
                <w:rFonts w:ascii="宋体" w:hAnsi="宋体"/>
                <w:sz w:val="24"/>
              </w:rPr>
              <w:t>日</w:t>
            </w:r>
            <w:r w:rsidRPr="00125BD1">
              <w:rPr>
                <w:rFonts w:ascii="宋体" w:hAnsi="宋体" w:hint="eastAsia"/>
                <w:sz w:val="24"/>
              </w:rPr>
              <w:t>～</w:t>
            </w:r>
            <w:r>
              <w:rPr>
                <w:rFonts w:ascii="宋体" w:hAnsi="宋体" w:hint="eastAsia"/>
                <w:sz w:val="24"/>
              </w:rPr>
              <w:t>3</w:t>
            </w:r>
            <w:r w:rsidRPr="00125BD1">
              <w:rPr>
                <w:rFonts w:ascii="宋体" w:hAnsi="宋体"/>
                <w:sz w:val="24"/>
              </w:rPr>
              <w:t>月</w:t>
            </w:r>
            <w:r>
              <w:rPr>
                <w:rFonts w:ascii="宋体" w:hAnsi="宋体" w:hint="eastAsia"/>
                <w:sz w:val="24"/>
              </w:rPr>
              <w:t>1</w:t>
            </w:r>
            <w:r w:rsidRPr="00125BD1">
              <w:rPr>
                <w:rFonts w:ascii="宋体" w:hAnsi="宋体"/>
                <w:sz w:val="24"/>
              </w:rPr>
              <w:t>日</w:t>
            </w:r>
          </w:p>
          <w:p w:rsidR="002C2676" w:rsidRPr="00125BD1" w:rsidRDefault="002C2676" w:rsidP="005D6EAC">
            <w:pPr>
              <w:spacing w:line="360" w:lineRule="auto"/>
              <w:rPr>
                <w:rFonts w:ascii="宋体" w:hAnsi="宋体"/>
                <w:sz w:val="24"/>
              </w:rPr>
            </w:pPr>
            <w:r w:rsidRPr="00125BD1">
              <w:rPr>
                <w:rFonts w:ascii="宋体" w:hAnsi="宋体" w:hint="eastAsia"/>
                <w:sz w:val="24"/>
              </w:rPr>
              <w:t xml:space="preserve"> </w:t>
            </w:r>
            <w:r>
              <w:rPr>
                <w:rFonts w:ascii="宋体" w:hAnsi="宋体" w:hint="eastAsia"/>
                <w:sz w:val="24"/>
              </w:rPr>
              <w:t>3</w:t>
            </w:r>
            <w:r w:rsidRPr="00125BD1">
              <w:rPr>
                <w:rFonts w:ascii="宋体" w:hAnsi="宋体"/>
                <w:sz w:val="24"/>
              </w:rPr>
              <w:t>月</w:t>
            </w:r>
            <w:r>
              <w:rPr>
                <w:rFonts w:ascii="宋体" w:hAnsi="宋体" w:hint="eastAsia"/>
                <w:sz w:val="24"/>
              </w:rPr>
              <w:t>2</w:t>
            </w:r>
            <w:r w:rsidRPr="00125BD1">
              <w:rPr>
                <w:rFonts w:ascii="宋体" w:hAnsi="宋体"/>
                <w:sz w:val="24"/>
              </w:rPr>
              <w:t>日</w:t>
            </w:r>
            <w:r w:rsidRPr="00125BD1">
              <w:rPr>
                <w:rFonts w:ascii="宋体" w:hAnsi="宋体" w:hint="eastAsia"/>
                <w:sz w:val="24"/>
              </w:rPr>
              <w:t>～</w:t>
            </w:r>
            <w:r>
              <w:rPr>
                <w:rFonts w:ascii="宋体" w:hAnsi="宋体" w:hint="eastAsia"/>
                <w:sz w:val="24"/>
              </w:rPr>
              <w:t>3</w:t>
            </w:r>
            <w:r w:rsidRPr="00125BD1">
              <w:rPr>
                <w:rFonts w:ascii="宋体" w:hAnsi="宋体"/>
                <w:sz w:val="24"/>
              </w:rPr>
              <w:t>月</w:t>
            </w:r>
            <w:r>
              <w:rPr>
                <w:rFonts w:ascii="宋体" w:hAnsi="宋体" w:hint="eastAsia"/>
                <w:sz w:val="24"/>
              </w:rPr>
              <w:t>12</w:t>
            </w:r>
            <w:r w:rsidRPr="00125BD1">
              <w:rPr>
                <w:rFonts w:ascii="宋体" w:hAnsi="宋体"/>
                <w:sz w:val="24"/>
              </w:rPr>
              <w:t>日</w:t>
            </w:r>
          </w:p>
          <w:p w:rsidR="002C2676" w:rsidRDefault="002C2676" w:rsidP="005D6EAC">
            <w:pPr>
              <w:spacing w:line="360" w:lineRule="auto"/>
              <w:ind w:firstLineChars="50" w:firstLine="120"/>
              <w:rPr>
                <w:rFonts w:ascii="宋体" w:hAnsi="宋体"/>
                <w:sz w:val="24"/>
              </w:rPr>
            </w:pPr>
            <w:r>
              <w:rPr>
                <w:rFonts w:ascii="宋体" w:hAnsi="宋体" w:hint="eastAsia"/>
                <w:sz w:val="24"/>
              </w:rPr>
              <w:t>3</w:t>
            </w:r>
            <w:r w:rsidRPr="00125BD1">
              <w:rPr>
                <w:rFonts w:ascii="宋体" w:hAnsi="宋体"/>
                <w:sz w:val="24"/>
              </w:rPr>
              <w:t>月</w:t>
            </w:r>
            <w:r>
              <w:rPr>
                <w:rFonts w:ascii="宋体" w:hAnsi="宋体" w:hint="eastAsia"/>
                <w:sz w:val="24"/>
              </w:rPr>
              <w:t>13</w:t>
            </w:r>
            <w:r w:rsidRPr="00125BD1">
              <w:rPr>
                <w:rFonts w:ascii="宋体" w:hAnsi="宋体"/>
                <w:sz w:val="24"/>
              </w:rPr>
              <w:t>日</w:t>
            </w:r>
            <w:r w:rsidRPr="00125BD1">
              <w:rPr>
                <w:rFonts w:ascii="宋体" w:hAnsi="宋体" w:hint="eastAsia"/>
                <w:sz w:val="24"/>
              </w:rPr>
              <w:t>～</w:t>
            </w:r>
            <w:r>
              <w:rPr>
                <w:rFonts w:ascii="宋体" w:hAnsi="宋体" w:hint="eastAsia"/>
                <w:sz w:val="24"/>
              </w:rPr>
              <w:t>4</w:t>
            </w:r>
            <w:r w:rsidRPr="00125BD1">
              <w:rPr>
                <w:rFonts w:ascii="宋体" w:hAnsi="宋体"/>
                <w:sz w:val="24"/>
              </w:rPr>
              <w:t>月</w:t>
            </w:r>
            <w:r>
              <w:rPr>
                <w:rFonts w:ascii="宋体" w:hAnsi="宋体" w:hint="eastAsia"/>
                <w:sz w:val="24"/>
              </w:rPr>
              <w:t>19</w:t>
            </w:r>
            <w:r w:rsidRPr="00125BD1">
              <w:rPr>
                <w:rFonts w:ascii="宋体" w:hAnsi="宋体"/>
                <w:sz w:val="24"/>
              </w:rPr>
              <w:t>日</w:t>
            </w:r>
          </w:p>
          <w:p w:rsidR="002C2676" w:rsidRPr="00125BD1" w:rsidRDefault="002C2676" w:rsidP="005D6EAC">
            <w:pPr>
              <w:spacing w:line="360" w:lineRule="auto"/>
              <w:ind w:firstLineChars="50" w:firstLine="120"/>
              <w:rPr>
                <w:rFonts w:ascii="宋体" w:hAnsi="宋体"/>
                <w:sz w:val="24"/>
              </w:rPr>
            </w:pPr>
            <w:r w:rsidRPr="00125BD1">
              <w:rPr>
                <w:rFonts w:ascii="宋体" w:hAnsi="宋体" w:hint="eastAsia"/>
                <w:sz w:val="24"/>
              </w:rPr>
              <w:t>4</w:t>
            </w:r>
            <w:r w:rsidRPr="00125BD1">
              <w:rPr>
                <w:rFonts w:ascii="宋体" w:hAnsi="宋体"/>
                <w:sz w:val="24"/>
              </w:rPr>
              <w:t>月</w:t>
            </w:r>
            <w:r>
              <w:rPr>
                <w:rFonts w:ascii="宋体" w:hAnsi="宋体" w:hint="eastAsia"/>
                <w:sz w:val="24"/>
              </w:rPr>
              <w:t>20</w:t>
            </w:r>
            <w:r w:rsidRPr="00125BD1">
              <w:rPr>
                <w:rFonts w:ascii="宋体" w:hAnsi="宋体"/>
                <w:sz w:val="24"/>
              </w:rPr>
              <w:t>日</w:t>
            </w:r>
            <w:r w:rsidRPr="00125BD1">
              <w:rPr>
                <w:rFonts w:ascii="宋体" w:hAnsi="宋体" w:hint="eastAsia"/>
                <w:sz w:val="24"/>
              </w:rPr>
              <w:t>～</w:t>
            </w:r>
            <w:r>
              <w:rPr>
                <w:rFonts w:ascii="宋体" w:hAnsi="宋体" w:hint="eastAsia"/>
                <w:sz w:val="24"/>
              </w:rPr>
              <w:t>5</w:t>
            </w:r>
            <w:r w:rsidRPr="00125BD1">
              <w:rPr>
                <w:rFonts w:ascii="宋体" w:hAnsi="宋体"/>
                <w:sz w:val="24"/>
              </w:rPr>
              <w:t>月</w:t>
            </w:r>
            <w:r>
              <w:rPr>
                <w:rFonts w:ascii="宋体" w:hAnsi="宋体" w:hint="eastAsia"/>
                <w:sz w:val="24"/>
              </w:rPr>
              <w:t>8</w:t>
            </w:r>
            <w:r w:rsidRPr="00125BD1">
              <w:rPr>
                <w:rFonts w:ascii="宋体" w:hAnsi="宋体"/>
                <w:sz w:val="24"/>
              </w:rPr>
              <w:t>日</w:t>
            </w:r>
          </w:p>
          <w:p w:rsidR="002C2676" w:rsidRPr="00125BD1" w:rsidRDefault="002C2676" w:rsidP="003756C6">
            <w:pPr>
              <w:spacing w:line="360" w:lineRule="auto"/>
              <w:ind w:firstLineChars="50" w:firstLine="120"/>
              <w:rPr>
                <w:rFonts w:ascii="宋体" w:hAnsi="宋体"/>
                <w:sz w:val="24"/>
              </w:rPr>
            </w:pPr>
            <w:r>
              <w:rPr>
                <w:rFonts w:ascii="宋体" w:hAnsi="宋体" w:hint="eastAsia"/>
                <w:sz w:val="24"/>
              </w:rPr>
              <w:t>5</w:t>
            </w:r>
            <w:r w:rsidRPr="00125BD1">
              <w:rPr>
                <w:rFonts w:ascii="宋体" w:hAnsi="宋体"/>
                <w:sz w:val="24"/>
              </w:rPr>
              <w:t>月</w:t>
            </w:r>
            <w:r>
              <w:rPr>
                <w:rFonts w:ascii="宋体" w:hAnsi="宋体" w:hint="eastAsia"/>
                <w:sz w:val="24"/>
              </w:rPr>
              <w:t>9</w:t>
            </w:r>
            <w:r w:rsidRPr="00125BD1">
              <w:rPr>
                <w:rFonts w:ascii="宋体" w:hAnsi="宋体"/>
                <w:sz w:val="24"/>
              </w:rPr>
              <w:t>日</w:t>
            </w:r>
            <w:r w:rsidRPr="00125BD1">
              <w:rPr>
                <w:rFonts w:ascii="宋体" w:hAnsi="宋体" w:hint="eastAsia"/>
                <w:sz w:val="24"/>
              </w:rPr>
              <w:t>～</w:t>
            </w:r>
            <w:r>
              <w:rPr>
                <w:rFonts w:ascii="宋体" w:hAnsi="宋体" w:hint="eastAsia"/>
                <w:sz w:val="24"/>
              </w:rPr>
              <w:t>5月23日</w:t>
            </w:r>
          </w:p>
        </w:tc>
        <w:tc>
          <w:tcPr>
            <w:tcW w:w="6225" w:type="dxa"/>
            <w:gridSpan w:val="2"/>
            <w:tcBorders>
              <w:top w:val="dotted" w:sz="4" w:space="0" w:color="auto"/>
              <w:left w:val="dotted" w:sz="4" w:space="0" w:color="auto"/>
              <w:bottom w:val="double" w:sz="4" w:space="0" w:color="auto"/>
              <w:right w:val="single" w:sz="8" w:space="0" w:color="auto"/>
            </w:tcBorders>
          </w:tcPr>
          <w:p w:rsidR="001D48EA" w:rsidRPr="00125BD1" w:rsidRDefault="001D48EA" w:rsidP="001D48EA">
            <w:pPr>
              <w:spacing w:line="360" w:lineRule="auto"/>
              <w:rPr>
                <w:rFonts w:ascii="宋体" w:hAnsi="宋体"/>
                <w:sz w:val="24"/>
              </w:rPr>
            </w:pPr>
            <w:r w:rsidRPr="00125BD1">
              <w:rPr>
                <w:rFonts w:ascii="宋体" w:hAnsi="宋体" w:hint="eastAsia"/>
                <w:sz w:val="24"/>
              </w:rPr>
              <w:t>完成外文翻译</w:t>
            </w:r>
          </w:p>
          <w:p w:rsidR="001D48EA" w:rsidRPr="00125BD1" w:rsidRDefault="001D48EA" w:rsidP="001D48EA">
            <w:pPr>
              <w:spacing w:line="360" w:lineRule="auto"/>
              <w:rPr>
                <w:rFonts w:ascii="宋体" w:hAnsi="宋体"/>
                <w:sz w:val="24"/>
              </w:rPr>
            </w:pPr>
            <w:r w:rsidRPr="00125BD1">
              <w:rPr>
                <w:rFonts w:ascii="宋体" w:hAnsi="宋体" w:hint="eastAsia"/>
                <w:sz w:val="24"/>
              </w:rPr>
              <w:t>完成开题报告</w:t>
            </w:r>
          </w:p>
          <w:p w:rsidR="001D48EA" w:rsidRDefault="001D48EA" w:rsidP="001D48EA">
            <w:pPr>
              <w:spacing w:line="360" w:lineRule="auto"/>
              <w:rPr>
                <w:rFonts w:ascii="宋体" w:hAnsi="宋体"/>
                <w:sz w:val="24"/>
              </w:rPr>
            </w:pPr>
          </w:p>
          <w:p w:rsidR="001D48EA" w:rsidRDefault="001D48EA" w:rsidP="001D48EA">
            <w:pPr>
              <w:spacing w:line="360" w:lineRule="auto"/>
              <w:rPr>
                <w:rFonts w:ascii="宋体" w:hAnsi="宋体"/>
                <w:sz w:val="24"/>
              </w:rPr>
            </w:pPr>
            <w:r>
              <w:rPr>
                <w:rFonts w:ascii="宋体" w:hAnsi="宋体" w:hint="eastAsia"/>
                <w:sz w:val="24"/>
              </w:rPr>
              <w:t>完成海绵城市评价方法研究，确定评价指标</w:t>
            </w:r>
          </w:p>
          <w:p w:rsidR="001D48EA" w:rsidRDefault="001D48EA" w:rsidP="001D48EA">
            <w:pPr>
              <w:spacing w:line="360" w:lineRule="auto"/>
              <w:rPr>
                <w:rFonts w:ascii="宋体" w:hAnsi="宋体"/>
                <w:sz w:val="24"/>
              </w:rPr>
            </w:pPr>
            <w:r>
              <w:rPr>
                <w:rFonts w:ascii="宋体" w:hAnsi="宋体" w:hint="eastAsia"/>
                <w:sz w:val="24"/>
              </w:rPr>
              <w:t>完成现场调研，确定评价软件</w:t>
            </w:r>
          </w:p>
          <w:p w:rsidR="001D48EA" w:rsidRDefault="001D48EA" w:rsidP="001D48EA">
            <w:pPr>
              <w:spacing w:line="360" w:lineRule="auto"/>
              <w:rPr>
                <w:rFonts w:ascii="宋体" w:hAnsi="宋体"/>
                <w:sz w:val="24"/>
              </w:rPr>
            </w:pPr>
            <w:r>
              <w:rPr>
                <w:rFonts w:ascii="宋体" w:hAnsi="宋体" w:hint="eastAsia"/>
                <w:sz w:val="24"/>
              </w:rPr>
              <w:t>搜集资料，开展海绵城市评价，完成中期检查</w:t>
            </w:r>
          </w:p>
          <w:p w:rsidR="001D48EA" w:rsidRDefault="001D48EA" w:rsidP="001D48EA">
            <w:pPr>
              <w:spacing w:line="360" w:lineRule="auto"/>
              <w:rPr>
                <w:rFonts w:ascii="宋体" w:hAnsi="宋体"/>
                <w:sz w:val="24"/>
              </w:rPr>
            </w:pPr>
            <w:r>
              <w:rPr>
                <w:rFonts w:ascii="宋体" w:hAnsi="宋体" w:hint="eastAsia"/>
                <w:sz w:val="24"/>
              </w:rPr>
              <w:t>提出改进措施，并针对改进后方案进行评价</w:t>
            </w:r>
          </w:p>
          <w:p w:rsidR="002C2676" w:rsidRPr="00125BD1" w:rsidRDefault="001D48EA" w:rsidP="001D48EA">
            <w:pPr>
              <w:spacing w:line="360" w:lineRule="auto"/>
              <w:rPr>
                <w:rFonts w:ascii="宋体" w:hAnsi="宋体"/>
                <w:sz w:val="24"/>
              </w:rPr>
            </w:pPr>
            <w:r>
              <w:rPr>
                <w:rFonts w:ascii="宋体" w:hAnsi="宋体" w:hint="eastAsia"/>
                <w:sz w:val="24"/>
              </w:rPr>
              <w:t>完成毕业设计</w:t>
            </w:r>
            <w:r w:rsidRPr="00125BD1">
              <w:rPr>
                <w:rFonts w:ascii="宋体" w:hAnsi="宋体" w:hint="eastAsia"/>
                <w:sz w:val="24"/>
              </w:rPr>
              <w:t>成果整理</w:t>
            </w:r>
            <w:r>
              <w:rPr>
                <w:rFonts w:ascii="宋体" w:hAnsi="宋体" w:hint="eastAsia"/>
                <w:sz w:val="24"/>
              </w:rPr>
              <w:t>，提交成果</w:t>
            </w:r>
            <w:r w:rsidRPr="00125BD1">
              <w:rPr>
                <w:rFonts w:ascii="宋体" w:hAnsi="宋体" w:hint="eastAsia"/>
                <w:sz w:val="24"/>
              </w:rPr>
              <w:t>，</w:t>
            </w:r>
            <w:r>
              <w:rPr>
                <w:rFonts w:ascii="宋体" w:hAnsi="宋体" w:hint="eastAsia"/>
                <w:sz w:val="24"/>
              </w:rPr>
              <w:t>组织评阅，</w:t>
            </w:r>
            <w:r w:rsidRPr="00125BD1">
              <w:rPr>
                <w:rFonts w:ascii="宋体" w:hAnsi="宋体" w:hint="eastAsia"/>
                <w:sz w:val="24"/>
              </w:rPr>
              <w:t>确定参加答辩资格</w:t>
            </w:r>
            <w:r>
              <w:rPr>
                <w:rFonts w:ascii="宋体" w:hAnsi="宋体" w:hint="eastAsia"/>
                <w:sz w:val="24"/>
              </w:rPr>
              <w:t>，</w:t>
            </w:r>
            <w:r w:rsidRPr="00125BD1">
              <w:rPr>
                <w:rFonts w:ascii="宋体" w:hAnsi="宋体" w:hint="eastAsia"/>
                <w:sz w:val="24"/>
              </w:rPr>
              <w:t>制作PPT汇报材料</w:t>
            </w:r>
            <w:r>
              <w:rPr>
                <w:rFonts w:ascii="宋体" w:hAnsi="宋体" w:hint="eastAsia"/>
                <w:sz w:val="24"/>
              </w:rPr>
              <w:t>，准备毕业答辩</w:t>
            </w:r>
          </w:p>
        </w:tc>
      </w:tr>
      <w:tr w:rsidR="002C2676">
        <w:trPr>
          <w:cantSplit/>
          <w:trHeight w:val="3146"/>
          <w:jc w:val="center"/>
        </w:trPr>
        <w:tc>
          <w:tcPr>
            <w:tcW w:w="4706" w:type="dxa"/>
            <w:gridSpan w:val="2"/>
            <w:tcBorders>
              <w:top w:val="double" w:sz="4" w:space="0" w:color="auto"/>
              <w:left w:val="single" w:sz="8" w:space="0" w:color="auto"/>
              <w:bottom w:val="double" w:sz="4" w:space="0" w:color="auto"/>
            </w:tcBorders>
          </w:tcPr>
          <w:p w:rsidR="002C2676" w:rsidRPr="00DC4186" w:rsidRDefault="002C2676" w:rsidP="007559B7">
            <w:pPr>
              <w:rPr>
                <w:sz w:val="28"/>
                <w:szCs w:val="28"/>
              </w:rPr>
            </w:pPr>
            <w:r w:rsidRPr="00DC4186">
              <w:rPr>
                <w:rFonts w:hint="eastAsia"/>
                <w:sz w:val="28"/>
                <w:szCs w:val="28"/>
              </w:rPr>
              <w:t>所在专业审查意见：</w:t>
            </w:r>
          </w:p>
          <w:p w:rsidR="002C2676" w:rsidRPr="006F211A" w:rsidRDefault="002C2676" w:rsidP="007559B7">
            <w:pPr>
              <w:rPr>
                <w:sz w:val="24"/>
                <w:szCs w:val="24"/>
              </w:rPr>
            </w:pPr>
          </w:p>
          <w:p w:rsidR="002C2676" w:rsidRDefault="002C2676" w:rsidP="007559B7">
            <w:pPr>
              <w:rPr>
                <w:sz w:val="24"/>
                <w:szCs w:val="24"/>
              </w:rPr>
            </w:pPr>
          </w:p>
          <w:p w:rsidR="002C2676" w:rsidRDefault="002C2676" w:rsidP="007559B7">
            <w:pPr>
              <w:rPr>
                <w:sz w:val="24"/>
                <w:szCs w:val="24"/>
              </w:rPr>
            </w:pPr>
            <w:r>
              <w:rPr>
                <w:rFonts w:hint="eastAsia"/>
                <w:sz w:val="24"/>
                <w:szCs w:val="24"/>
              </w:rPr>
              <w:t xml:space="preserve"> </w:t>
            </w:r>
          </w:p>
          <w:p w:rsidR="002C2676" w:rsidRPr="006F211A" w:rsidRDefault="002C2676" w:rsidP="007559B7">
            <w:pPr>
              <w:rPr>
                <w:sz w:val="24"/>
                <w:szCs w:val="24"/>
              </w:rPr>
            </w:pPr>
          </w:p>
          <w:p w:rsidR="002C2676" w:rsidRPr="006F211A" w:rsidRDefault="002C2676" w:rsidP="007559B7">
            <w:pPr>
              <w:rPr>
                <w:sz w:val="24"/>
                <w:szCs w:val="24"/>
              </w:rPr>
            </w:pPr>
          </w:p>
          <w:p w:rsidR="002C2676" w:rsidRPr="00DC4186" w:rsidRDefault="002C2676" w:rsidP="007559B7">
            <w:pPr>
              <w:ind w:firstLineChars="600" w:firstLine="1680"/>
              <w:rPr>
                <w:sz w:val="28"/>
                <w:szCs w:val="28"/>
              </w:rPr>
            </w:pPr>
            <w:r w:rsidRPr="00DC4186">
              <w:rPr>
                <w:rFonts w:hint="eastAsia"/>
                <w:sz w:val="28"/>
                <w:szCs w:val="28"/>
              </w:rPr>
              <w:t>负责人：</w:t>
            </w:r>
            <w:r w:rsidRPr="00DC4186">
              <w:rPr>
                <w:rFonts w:hint="eastAsia"/>
                <w:sz w:val="28"/>
                <w:szCs w:val="28"/>
                <w:u w:val="single"/>
              </w:rPr>
              <w:t xml:space="preserve">    </w:t>
            </w:r>
            <w:r>
              <w:rPr>
                <w:rFonts w:hint="eastAsia"/>
                <w:sz w:val="28"/>
                <w:szCs w:val="28"/>
                <w:u w:val="single"/>
              </w:rPr>
              <w:t xml:space="preserve"> </w:t>
            </w:r>
            <w:r w:rsidRPr="00DC4186">
              <w:rPr>
                <w:rFonts w:hint="eastAsia"/>
                <w:sz w:val="28"/>
                <w:szCs w:val="28"/>
                <w:u w:val="single"/>
              </w:rPr>
              <w:t xml:space="preserve">      </w:t>
            </w:r>
            <w:r w:rsidRPr="00DC4186">
              <w:rPr>
                <w:rFonts w:hint="eastAsia"/>
                <w:sz w:val="28"/>
                <w:szCs w:val="28"/>
              </w:rPr>
              <w:t xml:space="preserve"> </w:t>
            </w:r>
          </w:p>
          <w:p w:rsidR="002C2676" w:rsidRDefault="002C2676" w:rsidP="003756C6">
            <w:pPr>
              <w:rPr>
                <w:sz w:val="24"/>
              </w:rPr>
            </w:pPr>
            <w:r w:rsidRPr="00DC4186">
              <w:rPr>
                <w:rFonts w:hint="eastAsia"/>
                <w:sz w:val="28"/>
                <w:szCs w:val="28"/>
              </w:rPr>
              <w:t xml:space="preserve">             </w:t>
            </w:r>
            <w:r w:rsidRPr="005C772D">
              <w:rPr>
                <w:rFonts w:hint="eastAsia"/>
                <w:sz w:val="28"/>
                <w:szCs w:val="28"/>
              </w:rPr>
              <w:t xml:space="preserve">  </w:t>
            </w:r>
            <w:r w:rsidRPr="005C772D">
              <w:rPr>
                <w:rFonts w:ascii="方正舒体" w:hint="eastAsia"/>
                <w:sz w:val="28"/>
                <w:szCs w:val="28"/>
              </w:rPr>
              <w:t xml:space="preserve"> </w:t>
            </w:r>
            <w:r w:rsidRPr="005C772D">
              <w:rPr>
                <w:sz w:val="28"/>
                <w:szCs w:val="28"/>
              </w:rPr>
              <w:t>201</w:t>
            </w:r>
            <w:r>
              <w:rPr>
                <w:rFonts w:hint="eastAsia"/>
                <w:sz w:val="28"/>
                <w:szCs w:val="28"/>
              </w:rPr>
              <w:t>9</w:t>
            </w:r>
            <w:r w:rsidRPr="005C772D">
              <w:rPr>
                <w:rFonts w:hint="eastAsia"/>
                <w:sz w:val="28"/>
                <w:szCs w:val="28"/>
              </w:rPr>
              <w:t>年</w:t>
            </w:r>
            <w:r w:rsidRPr="005C772D">
              <w:rPr>
                <w:rFonts w:hint="eastAsia"/>
                <w:sz w:val="28"/>
                <w:szCs w:val="28"/>
              </w:rPr>
              <w:t>12</w:t>
            </w:r>
            <w:r w:rsidRPr="00DC4186">
              <w:rPr>
                <w:rFonts w:hint="eastAsia"/>
                <w:sz w:val="28"/>
                <w:szCs w:val="28"/>
              </w:rPr>
              <w:t>月</w:t>
            </w:r>
            <w:r>
              <w:rPr>
                <w:rFonts w:hint="eastAsia"/>
                <w:sz w:val="28"/>
                <w:szCs w:val="28"/>
              </w:rPr>
              <w:t>20</w:t>
            </w:r>
            <w:r w:rsidRPr="00DC4186">
              <w:rPr>
                <w:rFonts w:hint="eastAsia"/>
                <w:sz w:val="28"/>
                <w:szCs w:val="28"/>
              </w:rPr>
              <w:t>日</w:t>
            </w:r>
          </w:p>
        </w:tc>
        <w:tc>
          <w:tcPr>
            <w:tcW w:w="4650" w:type="dxa"/>
            <w:tcBorders>
              <w:top w:val="double" w:sz="4" w:space="0" w:color="auto"/>
              <w:bottom w:val="double" w:sz="4" w:space="0" w:color="auto"/>
              <w:right w:val="single" w:sz="8" w:space="0" w:color="auto"/>
            </w:tcBorders>
          </w:tcPr>
          <w:p w:rsidR="002C2676" w:rsidRDefault="002C2676" w:rsidP="007559B7">
            <w:pPr>
              <w:rPr>
                <w:sz w:val="28"/>
              </w:rPr>
            </w:pPr>
            <w:r>
              <w:rPr>
                <w:rFonts w:hint="eastAsia"/>
                <w:sz w:val="28"/>
              </w:rPr>
              <w:t>学院（系）意见：</w:t>
            </w:r>
          </w:p>
          <w:p w:rsidR="002C2676" w:rsidRPr="006F211A" w:rsidRDefault="002C2676" w:rsidP="007559B7">
            <w:pPr>
              <w:rPr>
                <w:sz w:val="24"/>
                <w:szCs w:val="24"/>
              </w:rPr>
            </w:pPr>
          </w:p>
          <w:p w:rsidR="002C2676" w:rsidRDefault="002C2676" w:rsidP="007559B7">
            <w:pPr>
              <w:rPr>
                <w:sz w:val="24"/>
                <w:szCs w:val="24"/>
              </w:rPr>
            </w:pPr>
          </w:p>
          <w:p w:rsidR="002C2676" w:rsidRDefault="002C2676" w:rsidP="007559B7">
            <w:pPr>
              <w:rPr>
                <w:sz w:val="24"/>
                <w:szCs w:val="24"/>
              </w:rPr>
            </w:pPr>
          </w:p>
          <w:p w:rsidR="002C2676" w:rsidRPr="006F211A" w:rsidRDefault="002C2676" w:rsidP="007559B7">
            <w:pPr>
              <w:rPr>
                <w:sz w:val="24"/>
                <w:szCs w:val="24"/>
              </w:rPr>
            </w:pPr>
          </w:p>
          <w:p w:rsidR="002C2676" w:rsidRPr="006F211A" w:rsidRDefault="002C2676" w:rsidP="007559B7">
            <w:pPr>
              <w:rPr>
                <w:sz w:val="24"/>
                <w:szCs w:val="24"/>
              </w:rPr>
            </w:pPr>
          </w:p>
          <w:p w:rsidR="002C2676" w:rsidRDefault="002C2676" w:rsidP="007559B7">
            <w:pPr>
              <w:ind w:firstLineChars="300" w:firstLine="840"/>
              <w:rPr>
                <w:sz w:val="28"/>
                <w:u w:val="single"/>
              </w:rPr>
            </w:pPr>
            <w:r>
              <w:rPr>
                <w:rFonts w:hint="eastAsia"/>
                <w:sz w:val="28"/>
              </w:rPr>
              <w:t>院（系）领导：</w:t>
            </w:r>
            <w:r>
              <w:rPr>
                <w:rFonts w:hint="eastAsia"/>
                <w:sz w:val="28"/>
                <w:u w:val="single"/>
              </w:rPr>
              <w:t xml:space="preserve">           </w:t>
            </w:r>
          </w:p>
          <w:p w:rsidR="002C2676" w:rsidRPr="005C772D" w:rsidRDefault="002C2676" w:rsidP="003756C6">
            <w:pPr>
              <w:ind w:firstLine="1110"/>
              <w:rPr>
                <w:sz w:val="24"/>
              </w:rPr>
            </w:pPr>
            <w:r>
              <w:rPr>
                <w:rFonts w:hint="eastAsia"/>
                <w:sz w:val="28"/>
              </w:rPr>
              <w:t xml:space="preserve">  </w:t>
            </w:r>
            <w:r w:rsidRPr="005C772D">
              <w:rPr>
                <w:sz w:val="28"/>
              </w:rPr>
              <w:t xml:space="preserve">   </w:t>
            </w:r>
            <w:r w:rsidRPr="005C772D">
              <w:rPr>
                <w:sz w:val="28"/>
                <w:szCs w:val="28"/>
              </w:rPr>
              <w:t>201</w:t>
            </w:r>
            <w:r>
              <w:rPr>
                <w:rFonts w:hint="eastAsia"/>
                <w:sz w:val="28"/>
                <w:szCs w:val="28"/>
              </w:rPr>
              <w:t>9</w:t>
            </w:r>
            <w:r w:rsidRPr="005C772D">
              <w:rPr>
                <w:rFonts w:hint="eastAsia"/>
                <w:sz w:val="28"/>
                <w:szCs w:val="28"/>
              </w:rPr>
              <w:t>年</w:t>
            </w:r>
            <w:r w:rsidRPr="005C772D">
              <w:rPr>
                <w:rFonts w:hint="eastAsia"/>
                <w:sz w:val="28"/>
                <w:szCs w:val="28"/>
              </w:rPr>
              <w:t>12</w:t>
            </w:r>
            <w:r w:rsidRPr="00DC4186">
              <w:rPr>
                <w:rFonts w:hint="eastAsia"/>
                <w:sz w:val="28"/>
                <w:szCs w:val="28"/>
              </w:rPr>
              <w:t>月</w:t>
            </w:r>
            <w:r>
              <w:rPr>
                <w:rFonts w:hint="eastAsia"/>
                <w:sz w:val="28"/>
                <w:szCs w:val="28"/>
              </w:rPr>
              <w:t>23</w:t>
            </w:r>
            <w:r w:rsidRPr="00DC4186">
              <w:rPr>
                <w:rFonts w:hint="eastAsia"/>
                <w:sz w:val="28"/>
                <w:szCs w:val="28"/>
              </w:rPr>
              <w:t>日</w:t>
            </w:r>
          </w:p>
        </w:tc>
      </w:tr>
    </w:tbl>
    <w:p w:rsidR="002C2676" w:rsidRDefault="002C2676">
      <w:pPr>
        <w:sectPr w:rsidR="002C2676" w:rsidSect="002C2676">
          <w:headerReference w:type="default" r:id="rId8"/>
          <w:pgSz w:w="11906" w:h="16838"/>
          <w:pgMar w:top="1440" w:right="1134" w:bottom="1440" w:left="1588" w:header="851" w:footer="992" w:gutter="0"/>
          <w:pgNumType w:start="1"/>
          <w:cols w:space="720"/>
          <w:docGrid w:type="lines" w:linePitch="312"/>
        </w:sectPr>
      </w:pPr>
    </w:p>
    <w:p w:rsidR="002C2676" w:rsidRDefault="002C2676"/>
    <w:sectPr w:rsidR="002C2676" w:rsidSect="002C2676">
      <w:headerReference w:type="default" r:id="rId9"/>
      <w:type w:val="continuous"/>
      <w:pgSz w:w="11906" w:h="16838"/>
      <w:pgMar w:top="1440" w:right="1134" w:bottom="1440"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F94" w:rsidRDefault="00552F94">
      <w:r>
        <w:separator/>
      </w:r>
    </w:p>
  </w:endnote>
  <w:endnote w:type="continuationSeparator" w:id="0">
    <w:p w:rsidR="00552F94" w:rsidRDefault="00552F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大标宋简体">
    <w:altName w:val="宋体"/>
    <w:charset w:val="86"/>
    <w:family w:val="auto"/>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舒体">
    <w:panose1 w:val="02010601030101010101"/>
    <w:charset w:val="86"/>
    <w:family w:val="auto"/>
    <w:pitch w:val="variable"/>
    <w:sig w:usb0="00000003"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F94" w:rsidRDefault="00552F94">
      <w:r>
        <w:separator/>
      </w:r>
    </w:p>
  </w:footnote>
  <w:footnote w:type="continuationSeparator" w:id="0">
    <w:p w:rsidR="00552F94" w:rsidRDefault="00552F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676" w:rsidRDefault="002C2676" w:rsidP="004931DA">
    <w:pPr>
      <w:pStyle w:val="af"/>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6F0" w:rsidRDefault="003946F0" w:rsidP="004931DA">
    <w:pPr>
      <w:pStyle w:val="af"/>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7"/>
    <w:multiLevelType w:val="multilevel"/>
    <w:tmpl w:val="00000007"/>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2">
    <w:nsid w:val="0000000C"/>
    <w:multiLevelType w:val="multilevel"/>
    <w:tmpl w:val="0000000C"/>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3">
    <w:nsid w:val="07185469"/>
    <w:multiLevelType w:val="hybridMultilevel"/>
    <w:tmpl w:val="6276D24C"/>
    <w:lvl w:ilvl="0" w:tplc="EBDCDB9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B29"/>
    <w:rsid w:val="00004106"/>
    <w:rsid w:val="0000516A"/>
    <w:rsid w:val="00010432"/>
    <w:rsid w:val="00013BC7"/>
    <w:rsid w:val="00013FCF"/>
    <w:rsid w:val="000211A0"/>
    <w:rsid w:val="0002187A"/>
    <w:rsid w:val="000228FD"/>
    <w:rsid w:val="00025C4E"/>
    <w:rsid w:val="0004015C"/>
    <w:rsid w:val="000459F9"/>
    <w:rsid w:val="000507A8"/>
    <w:rsid w:val="00052200"/>
    <w:rsid w:val="000531DF"/>
    <w:rsid w:val="0005380A"/>
    <w:rsid w:val="0006171B"/>
    <w:rsid w:val="000618B4"/>
    <w:rsid w:val="00061A27"/>
    <w:rsid w:val="00072D60"/>
    <w:rsid w:val="00073177"/>
    <w:rsid w:val="00074D78"/>
    <w:rsid w:val="0007593C"/>
    <w:rsid w:val="00075940"/>
    <w:rsid w:val="00076EC0"/>
    <w:rsid w:val="00077309"/>
    <w:rsid w:val="000775D6"/>
    <w:rsid w:val="00080D0D"/>
    <w:rsid w:val="00083703"/>
    <w:rsid w:val="00083B2A"/>
    <w:rsid w:val="000902E0"/>
    <w:rsid w:val="000957A0"/>
    <w:rsid w:val="00097C48"/>
    <w:rsid w:val="000A023D"/>
    <w:rsid w:val="000A3215"/>
    <w:rsid w:val="000B05B3"/>
    <w:rsid w:val="000B131F"/>
    <w:rsid w:val="000B47FE"/>
    <w:rsid w:val="000B5CA3"/>
    <w:rsid w:val="000C2B93"/>
    <w:rsid w:val="000D1410"/>
    <w:rsid w:val="000D23DE"/>
    <w:rsid w:val="000D632C"/>
    <w:rsid w:val="000E0791"/>
    <w:rsid w:val="000E2EAC"/>
    <w:rsid w:val="000E4218"/>
    <w:rsid w:val="000E5D62"/>
    <w:rsid w:val="000E7A8A"/>
    <w:rsid w:val="000F3162"/>
    <w:rsid w:val="000F37B4"/>
    <w:rsid w:val="000F6B13"/>
    <w:rsid w:val="0010429A"/>
    <w:rsid w:val="00107398"/>
    <w:rsid w:val="001132E6"/>
    <w:rsid w:val="001136F1"/>
    <w:rsid w:val="00114C31"/>
    <w:rsid w:val="0011578F"/>
    <w:rsid w:val="00117113"/>
    <w:rsid w:val="0011755C"/>
    <w:rsid w:val="001238D2"/>
    <w:rsid w:val="0012496A"/>
    <w:rsid w:val="001249EC"/>
    <w:rsid w:val="00127263"/>
    <w:rsid w:val="00127324"/>
    <w:rsid w:val="00130FB2"/>
    <w:rsid w:val="00131C16"/>
    <w:rsid w:val="00132B17"/>
    <w:rsid w:val="00134090"/>
    <w:rsid w:val="00134CD9"/>
    <w:rsid w:val="00140DF5"/>
    <w:rsid w:val="001435DF"/>
    <w:rsid w:val="001463F1"/>
    <w:rsid w:val="00146C76"/>
    <w:rsid w:val="0015620A"/>
    <w:rsid w:val="0015686A"/>
    <w:rsid w:val="001571D5"/>
    <w:rsid w:val="001646AB"/>
    <w:rsid w:val="00165754"/>
    <w:rsid w:val="00165C5A"/>
    <w:rsid w:val="0017217F"/>
    <w:rsid w:val="00172A27"/>
    <w:rsid w:val="00175024"/>
    <w:rsid w:val="00177A03"/>
    <w:rsid w:val="00182978"/>
    <w:rsid w:val="0018430F"/>
    <w:rsid w:val="001851F8"/>
    <w:rsid w:val="0018557F"/>
    <w:rsid w:val="001858C6"/>
    <w:rsid w:val="00185C95"/>
    <w:rsid w:val="001939E7"/>
    <w:rsid w:val="00194BC5"/>
    <w:rsid w:val="001A21E2"/>
    <w:rsid w:val="001A22F5"/>
    <w:rsid w:val="001A2CEB"/>
    <w:rsid w:val="001A34BE"/>
    <w:rsid w:val="001A6168"/>
    <w:rsid w:val="001A6AE9"/>
    <w:rsid w:val="001A736B"/>
    <w:rsid w:val="001A73D5"/>
    <w:rsid w:val="001A760F"/>
    <w:rsid w:val="001B0357"/>
    <w:rsid w:val="001B372E"/>
    <w:rsid w:val="001B3870"/>
    <w:rsid w:val="001B7A1A"/>
    <w:rsid w:val="001C1930"/>
    <w:rsid w:val="001C3E4B"/>
    <w:rsid w:val="001C59D8"/>
    <w:rsid w:val="001C645A"/>
    <w:rsid w:val="001D001A"/>
    <w:rsid w:val="001D0A6A"/>
    <w:rsid w:val="001D23C6"/>
    <w:rsid w:val="001D3E9B"/>
    <w:rsid w:val="001D48EA"/>
    <w:rsid w:val="001D5AC0"/>
    <w:rsid w:val="001D64BE"/>
    <w:rsid w:val="001E06E1"/>
    <w:rsid w:val="001E0EFD"/>
    <w:rsid w:val="001E13F4"/>
    <w:rsid w:val="001E41DA"/>
    <w:rsid w:val="00202238"/>
    <w:rsid w:val="00204573"/>
    <w:rsid w:val="00207126"/>
    <w:rsid w:val="002072C3"/>
    <w:rsid w:val="00210061"/>
    <w:rsid w:val="00216582"/>
    <w:rsid w:val="00216C46"/>
    <w:rsid w:val="00221928"/>
    <w:rsid w:val="0022405B"/>
    <w:rsid w:val="00226F20"/>
    <w:rsid w:val="00232C10"/>
    <w:rsid w:val="00233F2E"/>
    <w:rsid w:val="00237999"/>
    <w:rsid w:val="00242741"/>
    <w:rsid w:val="00245471"/>
    <w:rsid w:val="002508D9"/>
    <w:rsid w:val="00251AF1"/>
    <w:rsid w:val="002539EC"/>
    <w:rsid w:val="00254F48"/>
    <w:rsid w:val="00256281"/>
    <w:rsid w:val="0026089A"/>
    <w:rsid w:val="00261737"/>
    <w:rsid w:val="00262EFE"/>
    <w:rsid w:val="002658BD"/>
    <w:rsid w:val="002660ED"/>
    <w:rsid w:val="002743B0"/>
    <w:rsid w:val="00281B1B"/>
    <w:rsid w:val="0028338B"/>
    <w:rsid w:val="00284D68"/>
    <w:rsid w:val="0028503C"/>
    <w:rsid w:val="0029000E"/>
    <w:rsid w:val="00290B92"/>
    <w:rsid w:val="002910E4"/>
    <w:rsid w:val="00292E04"/>
    <w:rsid w:val="00294445"/>
    <w:rsid w:val="00296611"/>
    <w:rsid w:val="00297FD6"/>
    <w:rsid w:val="002A0B1A"/>
    <w:rsid w:val="002A230F"/>
    <w:rsid w:val="002A6A64"/>
    <w:rsid w:val="002B0974"/>
    <w:rsid w:val="002B4BDF"/>
    <w:rsid w:val="002C1367"/>
    <w:rsid w:val="002C2676"/>
    <w:rsid w:val="002D326D"/>
    <w:rsid w:val="002D6236"/>
    <w:rsid w:val="002D6348"/>
    <w:rsid w:val="002E79CF"/>
    <w:rsid w:val="002F1D0B"/>
    <w:rsid w:val="002F1DC6"/>
    <w:rsid w:val="002F2752"/>
    <w:rsid w:val="002F4688"/>
    <w:rsid w:val="00302462"/>
    <w:rsid w:val="00302D92"/>
    <w:rsid w:val="00311E82"/>
    <w:rsid w:val="003129C3"/>
    <w:rsid w:val="00312A63"/>
    <w:rsid w:val="003135C2"/>
    <w:rsid w:val="0031580D"/>
    <w:rsid w:val="00316A7F"/>
    <w:rsid w:val="003309FD"/>
    <w:rsid w:val="00333041"/>
    <w:rsid w:val="003358AF"/>
    <w:rsid w:val="0034162C"/>
    <w:rsid w:val="00343316"/>
    <w:rsid w:val="00344F2A"/>
    <w:rsid w:val="003513F4"/>
    <w:rsid w:val="00351ECD"/>
    <w:rsid w:val="00353AF3"/>
    <w:rsid w:val="003548D2"/>
    <w:rsid w:val="00362FB6"/>
    <w:rsid w:val="00363631"/>
    <w:rsid w:val="003678D7"/>
    <w:rsid w:val="00371891"/>
    <w:rsid w:val="003742E6"/>
    <w:rsid w:val="003756C6"/>
    <w:rsid w:val="00380DF6"/>
    <w:rsid w:val="0038185F"/>
    <w:rsid w:val="00382B01"/>
    <w:rsid w:val="00386C2E"/>
    <w:rsid w:val="00390DD2"/>
    <w:rsid w:val="003943F7"/>
    <w:rsid w:val="003946F0"/>
    <w:rsid w:val="003A0FBD"/>
    <w:rsid w:val="003A2473"/>
    <w:rsid w:val="003A61A3"/>
    <w:rsid w:val="003B0E27"/>
    <w:rsid w:val="003B0E2B"/>
    <w:rsid w:val="003B329E"/>
    <w:rsid w:val="003B5CCF"/>
    <w:rsid w:val="003B7DDF"/>
    <w:rsid w:val="003C2C95"/>
    <w:rsid w:val="003C43A3"/>
    <w:rsid w:val="003C442E"/>
    <w:rsid w:val="003C7746"/>
    <w:rsid w:val="003C7D8D"/>
    <w:rsid w:val="003D2B9E"/>
    <w:rsid w:val="003D3E81"/>
    <w:rsid w:val="003E1DBC"/>
    <w:rsid w:val="003E4118"/>
    <w:rsid w:val="003E5E93"/>
    <w:rsid w:val="003E72D9"/>
    <w:rsid w:val="003F080F"/>
    <w:rsid w:val="003F0992"/>
    <w:rsid w:val="003F2195"/>
    <w:rsid w:val="003F21E9"/>
    <w:rsid w:val="003F3497"/>
    <w:rsid w:val="003F4392"/>
    <w:rsid w:val="00400225"/>
    <w:rsid w:val="004055B7"/>
    <w:rsid w:val="00405C03"/>
    <w:rsid w:val="0041529A"/>
    <w:rsid w:val="00417466"/>
    <w:rsid w:val="00423FB3"/>
    <w:rsid w:val="004260A7"/>
    <w:rsid w:val="004331B2"/>
    <w:rsid w:val="0043782E"/>
    <w:rsid w:val="004402D2"/>
    <w:rsid w:val="00441411"/>
    <w:rsid w:val="00443538"/>
    <w:rsid w:val="004463DC"/>
    <w:rsid w:val="00447E0B"/>
    <w:rsid w:val="00451C93"/>
    <w:rsid w:val="00452454"/>
    <w:rsid w:val="00452CE2"/>
    <w:rsid w:val="00452CF7"/>
    <w:rsid w:val="004534AB"/>
    <w:rsid w:val="004536C7"/>
    <w:rsid w:val="00453EA8"/>
    <w:rsid w:val="004569BD"/>
    <w:rsid w:val="004612DA"/>
    <w:rsid w:val="004625CC"/>
    <w:rsid w:val="00462BFD"/>
    <w:rsid w:val="00463E1A"/>
    <w:rsid w:val="00465B0C"/>
    <w:rsid w:val="004666B2"/>
    <w:rsid w:val="00466D06"/>
    <w:rsid w:val="0047409F"/>
    <w:rsid w:val="004758D8"/>
    <w:rsid w:val="00482526"/>
    <w:rsid w:val="00485C3A"/>
    <w:rsid w:val="00486557"/>
    <w:rsid w:val="004931DA"/>
    <w:rsid w:val="004932BD"/>
    <w:rsid w:val="004937EE"/>
    <w:rsid w:val="004945F5"/>
    <w:rsid w:val="0049605D"/>
    <w:rsid w:val="004963A1"/>
    <w:rsid w:val="00497587"/>
    <w:rsid w:val="004A066A"/>
    <w:rsid w:val="004A58F8"/>
    <w:rsid w:val="004A6289"/>
    <w:rsid w:val="004A6CAB"/>
    <w:rsid w:val="004B1C1B"/>
    <w:rsid w:val="004B3444"/>
    <w:rsid w:val="004B79E3"/>
    <w:rsid w:val="004C08F0"/>
    <w:rsid w:val="004C3678"/>
    <w:rsid w:val="004C4A99"/>
    <w:rsid w:val="004D0948"/>
    <w:rsid w:val="004D1D3B"/>
    <w:rsid w:val="004E43BE"/>
    <w:rsid w:val="004E4A02"/>
    <w:rsid w:val="004E4F64"/>
    <w:rsid w:val="004E5350"/>
    <w:rsid w:val="004F494E"/>
    <w:rsid w:val="004F5C2A"/>
    <w:rsid w:val="00500EA5"/>
    <w:rsid w:val="00513CB4"/>
    <w:rsid w:val="0051488F"/>
    <w:rsid w:val="00517FA1"/>
    <w:rsid w:val="0052046C"/>
    <w:rsid w:val="00520F43"/>
    <w:rsid w:val="005322E8"/>
    <w:rsid w:val="00536CEF"/>
    <w:rsid w:val="00537004"/>
    <w:rsid w:val="00537FA2"/>
    <w:rsid w:val="00541584"/>
    <w:rsid w:val="00547A21"/>
    <w:rsid w:val="00550E8E"/>
    <w:rsid w:val="00552F94"/>
    <w:rsid w:val="00553451"/>
    <w:rsid w:val="00556FFD"/>
    <w:rsid w:val="005651C0"/>
    <w:rsid w:val="00572C76"/>
    <w:rsid w:val="00574A58"/>
    <w:rsid w:val="005755A7"/>
    <w:rsid w:val="005759A0"/>
    <w:rsid w:val="0057768A"/>
    <w:rsid w:val="005805D2"/>
    <w:rsid w:val="005812B5"/>
    <w:rsid w:val="005825BA"/>
    <w:rsid w:val="00585D89"/>
    <w:rsid w:val="00593547"/>
    <w:rsid w:val="00594849"/>
    <w:rsid w:val="005973E5"/>
    <w:rsid w:val="005A575F"/>
    <w:rsid w:val="005A611F"/>
    <w:rsid w:val="005B4855"/>
    <w:rsid w:val="005C0245"/>
    <w:rsid w:val="005C0C3B"/>
    <w:rsid w:val="005C131C"/>
    <w:rsid w:val="005C29FD"/>
    <w:rsid w:val="005C460C"/>
    <w:rsid w:val="005C772D"/>
    <w:rsid w:val="005D1585"/>
    <w:rsid w:val="005D22DE"/>
    <w:rsid w:val="005D3241"/>
    <w:rsid w:val="005D5A7F"/>
    <w:rsid w:val="005D6EAC"/>
    <w:rsid w:val="005E03E8"/>
    <w:rsid w:val="005E0DD2"/>
    <w:rsid w:val="005E11DA"/>
    <w:rsid w:val="005E23A1"/>
    <w:rsid w:val="005E4150"/>
    <w:rsid w:val="005E4A61"/>
    <w:rsid w:val="005E6B39"/>
    <w:rsid w:val="005E719F"/>
    <w:rsid w:val="005F0339"/>
    <w:rsid w:val="005F2951"/>
    <w:rsid w:val="005F318B"/>
    <w:rsid w:val="005F33BC"/>
    <w:rsid w:val="005F73C5"/>
    <w:rsid w:val="005F7955"/>
    <w:rsid w:val="006042B0"/>
    <w:rsid w:val="0061083E"/>
    <w:rsid w:val="00612551"/>
    <w:rsid w:val="00613A96"/>
    <w:rsid w:val="00615929"/>
    <w:rsid w:val="00620DED"/>
    <w:rsid w:val="0062549D"/>
    <w:rsid w:val="0063709A"/>
    <w:rsid w:val="00642AE2"/>
    <w:rsid w:val="00644A4C"/>
    <w:rsid w:val="00647719"/>
    <w:rsid w:val="00650728"/>
    <w:rsid w:val="00650945"/>
    <w:rsid w:val="00650A15"/>
    <w:rsid w:val="006542A0"/>
    <w:rsid w:val="00656FB3"/>
    <w:rsid w:val="00663CF9"/>
    <w:rsid w:val="006650BD"/>
    <w:rsid w:val="0066717C"/>
    <w:rsid w:val="006716AC"/>
    <w:rsid w:val="00671BBB"/>
    <w:rsid w:val="0067244A"/>
    <w:rsid w:val="00673A9D"/>
    <w:rsid w:val="006764E4"/>
    <w:rsid w:val="00677099"/>
    <w:rsid w:val="00681E50"/>
    <w:rsid w:val="0068347D"/>
    <w:rsid w:val="00684652"/>
    <w:rsid w:val="00686F75"/>
    <w:rsid w:val="00687B95"/>
    <w:rsid w:val="00691D89"/>
    <w:rsid w:val="00692D76"/>
    <w:rsid w:val="0069615C"/>
    <w:rsid w:val="006965FD"/>
    <w:rsid w:val="006A0093"/>
    <w:rsid w:val="006A101F"/>
    <w:rsid w:val="006A1E80"/>
    <w:rsid w:val="006A6700"/>
    <w:rsid w:val="006B0A16"/>
    <w:rsid w:val="006B0D3E"/>
    <w:rsid w:val="006B3DE5"/>
    <w:rsid w:val="006B7AE3"/>
    <w:rsid w:val="006B7D25"/>
    <w:rsid w:val="006C0FD4"/>
    <w:rsid w:val="006C393E"/>
    <w:rsid w:val="006C4A86"/>
    <w:rsid w:val="006C4D9F"/>
    <w:rsid w:val="006C6932"/>
    <w:rsid w:val="006C707A"/>
    <w:rsid w:val="006D01A9"/>
    <w:rsid w:val="006D2AC2"/>
    <w:rsid w:val="006D2CA2"/>
    <w:rsid w:val="006D6677"/>
    <w:rsid w:val="006E1A16"/>
    <w:rsid w:val="006E2E25"/>
    <w:rsid w:val="006E4602"/>
    <w:rsid w:val="006E5C93"/>
    <w:rsid w:val="006E6D44"/>
    <w:rsid w:val="006F0293"/>
    <w:rsid w:val="006F2603"/>
    <w:rsid w:val="006F4042"/>
    <w:rsid w:val="00700CF1"/>
    <w:rsid w:val="007120EB"/>
    <w:rsid w:val="007135F8"/>
    <w:rsid w:val="00717076"/>
    <w:rsid w:val="00721A99"/>
    <w:rsid w:val="00722201"/>
    <w:rsid w:val="00725892"/>
    <w:rsid w:val="00726880"/>
    <w:rsid w:val="0073136C"/>
    <w:rsid w:val="00740B57"/>
    <w:rsid w:val="00744E4D"/>
    <w:rsid w:val="007456D1"/>
    <w:rsid w:val="00747BBA"/>
    <w:rsid w:val="00747F95"/>
    <w:rsid w:val="007518F6"/>
    <w:rsid w:val="00751BF4"/>
    <w:rsid w:val="007528C1"/>
    <w:rsid w:val="00754446"/>
    <w:rsid w:val="007559B7"/>
    <w:rsid w:val="00761676"/>
    <w:rsid w:val="00763EB7"/>
    <w:rsid w:val="00766BDA"/>
    <w:rsid w:val="00774AEF"/>
    <w:rsid w:val="007805F0"/>
    <w:rsid w:val="00780AAD"/>
    <w:rsid w:val="007824F8"/>
    <w:rsid w:val="00786D83"/>
    <w:rsid w:val="00790847"/>
    <w:rsid w:val="007A12CC"/>
    <w:rsid w:val="007A17AB"/>
    <w:rsid w:val="007A343F"/>
    <w:rsid w:val="007A4BED"/>
    <w:rsid w:val="007A5690"/>
    <w:rsid w:val="007A7F30"/>
    <w:rsid w:val="007B0699"/>
    <w:rsid w:val="007B06C4"/>
    <w:rsid w:val="007B745E"/>
    <w:rsid w:val="007C230C"/>
    <w:rsid w:val="007C3C81"/>
    <w:rsid w:val="007D14CD"/>
    <w:rsid w:val="007D4D1D"/>
    <w:rsid w:val="007D7D19"/>
    <w:rsid w:val="007E0DED"/>
    <w:rsid w:val="007E1E4B"/>
    <w:rsid w:val="007E20CE"/>
    <w:rsid w:val="007E6872"/>
    <w:rsid w:val="007E7BC9"/>
    <w:rsid w:val="007F2451"/>
    <w:rsid w:val="007F2DE4"/>
    <w:rsid w:val="007F30C2"/>
    <w:rsid w:val="007F3655"/>
    <w:rsid w:val="007F3D58"/>
    <w:rsid w:val="007F3E68"/>
    <w:rsid w:val="007F54F1"/>
    <w:rsid w:val="007F56C6"/>
    <w:rsid w:val="007F5C96"/>
    <w:rsid w:val="00801737"/>
    <w:rsid w:val="0080625D"/>
    <w:rsid w:val="00807894"/>
    <w:rsid w:val="00811862"/>
    <w:rsid w:val="00811BEE"/>
    <w:rsid w:val="00813D62"/>
    <w:rsid w:val="00816418"/>
    <w:rsid w:val="008210E6"/>
    <w:rsid w:val="0082393A"/>
    <w:rsid w:val="00823B36"/>
    <w:rsid w:val="00823DAC"/>
    <w:rsid w:val="0083328C"/>
    <w:rsid w:val="0083367E"/>
    <w:rsid w:val="00837ABF"/>
    <w:rsid w:val="008404D7"/>
    <w:rsid w:val="008413B1"/>
    <w:rsid w:val="00845744"/>
    <w:rsid w:val="00846AB5"/>
    <w:rsid w:val="0085312C"/>
    <w:rsid w:val="00853FC0"/>
    <w:rsid w:val="00855A87"/>
    <w:rsid w:val="008605A8"/>
    <w:rsid w:val="008630D6"/>
    <w:rsid w:val="008643C3"/>
    <w:rsid w:val="00864A58"/>
    <w:rsid w:val="00865BAD"/>
    <w:rsid w:val="008664B8"/>
    <w:rsid w:val="008717C2"/>
    <w:rsid w:val="0087462D"/>
    <w:rsid w:val="0087689D"/>
    <w:rsid w:val="00880947"/>
    <w:rsid w:val="0088152E"/>
    <w:rsid w:val="00881A84"/>
    <w:rsid w:val="00882692"/>
    <w:rsid w:val="00882B63"/>
    <w:rsid w:val="00883113"/>
    <w:rsid w:val="00885E87"/>
    <w:rsid w:val="0088717B"/>
    <w:rsid w:val="008873A5"/>
    <w:rsid w:val="00890CDE"/>
    <w:rsid w:val="00893940"/>
    <w:rsid w:val="00894540"/>
    <w:rsid w:val="008A76A3"/>
    <w:rsid w:val="008B0389"/>
    <w:rsid w:val="008B5ABE"/>
    <w:rsid w:val="008B6B40"/>
    <w:rsid w:val="008B7A77"/>
    <w:rsid w:val="008C021A"/>
    <w:rsid w:val="008C3992"/>
    <w:rsid w:val="008C4903"/>
    <w:rsid w:val="008C6093"/>
    <w:rsid w:val="008C6453"/>
    <w:rsid w:val="008C78F0"/>
    <w:rsid w:val="008D0172"/>
    <w:rsid w:val="008D175E"/>
    <w:rsid w:val="008E19BF"/>
    <w:rsid w:val="008E2546"/>
    <w:rsid w:val="008E3684"/>
    <w:rsid w:val="008E5B10"/>
    <w:rsid w:val="008E63A9"/>
    <w:rsid w:val="008E6853"/>
    <w:rsid w:val="008E78FA"/>
    <w:rsid w:val="008F1A91"/>
    <w:rsid w:val="008F2366"/>
    <w:rsid w:val="008F3B95"/>
    <w:rsid w:val="008F5C2A"/>
    <w:rsid w:val="008F6B8B"/>
    <w:rsid w:val="00901751"/>
    <w:rsid w:val="00907DA4"/>
    <w:rsid w:val="0091391F"/>
    <w:rsid w:val="00915B79"/>
    <w:rsid w:val="00915D3D"/>
    <w:rsid w:val="00916428"/>
    <w:rsid w:val="00922334"/>
    <w:rsid w:val="009322C5"/>
    <w:rsid w:val="00934AD9"/>
    <w:rsid w:val="0093502D"/>
    <w:rsid w:val="009357E0"/>
    <w:rsid w:val="00935A08"/>
    <w:rsid w:val="009401E9"/>
    <w:rsid w:val="00941DA9"/>
    <w:rsid w:val="00942014"/>
    <w:rsid w:val="00942485"/>
    <w:rsid w:val="00942973"/>
    <w:rsid w:val="009578DC"/>
    <w:rsid w:val="009608A8"/>
    <w:rsid w:val="009630EA"/>
    <w:rsid w:val="00967240"/>
    <w:rsid w:val="00970A71"/>
    <w:rsid w:val="00970C84"/>
    <w:rsid w:val="0097274C"/>
    <w:rsid w:val="009761A5"/>
    <w:rsid w:val="009A403D"/>
    <w:rsid w:val="009A67C2"/>
    <w:rsid w:val="009A7FC9"/>
    <w:rsid w:val="009B022F"/>
    <w:rsid w:val="009B3BF4"/>
    <w:rsid w:val="009B4F25"/>
    <w:rsid w:val="009B6396"/>
    <w:rsid w:val="009B7AA1"/>
    <w:rsid w:val="009C03E7"/>
    <w:rsid w:val="009C36FB"/>
    <w:rsid w:val="009D0303"/>
    <w:rsid w:val="009D20EE"/>
    <w:rsid w:val="009D7655"/>
    <w:rsid w:val="009E0341"/>
    <w:rsid w:val="009E1DDA"/>
    <w:rsid w:val="009E3353"/>
    <w:rsid w:val="009E66F1"/>
    <w:rsid w:val="009F1E2B"/>
    <w:rsid w:val="009F2C91"/>
    <w:rsid w:val="00A01D55"/>
    <w:rsid w:val="00A02C2C"/>
    <w:rsid w:val="00A05C36"/>
    <w:rsid w:val="00A111E7"/>
    <w:rsid w:val="00A22336"/>
    <w:rsid w:val="00A23DE4"/>
    <w:rsid w:val="00A26EDB"/>
    <w:rsid w:val="00A343D7"/>
    <w:rsid w:val="00A351E5"/>
    <w:rsid w:val="00A41E01"/>
    <w:rsid w:val="00A44206"/>
    <w:rsid w:val="00A55284"/>
    <w:rsid w:val="00A60578"/>
    <w:rsid w:val="00A63A3F"/>
    <w:rsid w:val="00A63E19"/>
    <w:rsid w:val="00A63EA1"/>
    <w:rsid w:val="00A64E6E"/>
    <w:rsid w:val="00A6524B"/>
    <w:rsid w:val="00A65D21"/>
    <w:rsid w:val="00A66B4F"/>
    <w:rsid w:val="00A66D38"/>
    <w:rsid w:val="00A77828"/>
    <w:rsid w:val="00A8145C"/>
    <w:rsid w:val="00A81876"/>
    <w:rsid w:val="00A83360"/>
    <w:rsid w:val="00A8370F"/>
    <w:rsid w:val="00A862BA"/>
    <w:rsid w:val="00A90F42"/>
    <w:rsid w:val="00AA0A8F"/>
    <w:rsid w:val="00AA3894"/>
    <w:rsid w:val="00AA4C55"/>
    <w:rsid w:val="00AA544A"/>
    <w:rsid w:val="00AA5831"/>
    <w:rsid w:val="00AA7D76"/>
    <w:rsid w:val="00AB39D7"/>
    <w:rsid w:val="00AB435B"/>
    <w:rsid w:val="00AB587D"/>
    <w:rsid w:val="00AB61D3"/>
    <w:rsid w:val="00AC05FC"/>
    <w:rsid w:val="00AC3AC5"/>
    <w:rsid w:val="00AC4137"/>
    <w:rsid w:val="00AC6421"/>
    <w:rsid w:val="00AC6FB2"/>
    <w:rsid w:val="00AC7097"/>
    <w:rsid w:val="00AD46D8"/>
    <w:rsid w:val="00AE2700"/>
    <w:rsid w:val="00AF2194"/>
    <w:rsid w:val="00AF6FA7"/>
    <w:rsid w:val="00B049D0"/>
    <w:rsid w:val="00B07342"/>
    <w:rsid w:val="00B10CFF"/>
    <w:rsid w:val="00B21D9B"/>
    <w:rsid w:val="00B2744F"/>
    <w:rsid w:val="00B32210"/>
    <w:rsid w:val="00B36103"/>
    <w:rsid w:val="00B4417D"/>
    <w:rsid w:val="00B443CC"/>
    <w:rsid w:val="00B555E6"/>
    <w:rsid w:val="00B61914"/>
    <w:rsid w:val="00B65166"/>
    <w:rsid w:val="00B667D3"/>
    <w:rsid w:val="00B66A72"/>
    <w:rsid w:val="00B72308"/>
    <w:rsid w:val="00B763B0"/>
    <w:rsid w:val="00B8678A"/>
    <w:rsid w:val="00B876BC"/>
    <w:rsid w:val="00B87DAD"/>
    <w:rsid w:val="00B9178C"/>
    <w:rsid w:val="00BA02AE"/>
    <w:rsid w:val="00BA12A8"/>
    <w:rsid w:val="00BA212C"/>
    <w:rsid w:val="00BA21D9"/>
    <w:rsid w:val="00BA6233"/>
    <w:rsid w:val="00BB4724"/>
    <w:rsid w:val="00BB7252"/>
    <w:rsid w:val="00BC665B"/>
    <w:rsid w:val="00BC76A4"/>
    <w:rsid w:val="00BC7FB1"/>
    <w:rsid w:val="00BD15B8"/>
    <w:rsid w:val="00BE4D21"/>
    <w:rsid w:val="00BE7A8E"/>
    <w:rsid w:val="00BF111E"/>
    <w:rsid w:val="00BF1A7A"/>
    <w:rsid w:val="00BF7E78"/>
    <w:rsid w:val="00C01E86"/>
    <w:rsid w:val="00C03721"/>
    <w:rsid w:val="00C03B93"/>
    <w:rsid w:val="00C05ED2"/>
    <w:rsid w:val="00C0642A"/>
    <w:rsid w:val="00C107CA"/>
    <w:rsid w:val="00C109F1"/>
    <w:rsid w:val="00C111C3"/>
    <w:rsid w:val="00C11C33"/>
    <w:rsid w:val="00C200CB"/>
    <w:rsid w:val="00C27130"/>
    <w:rsid w:val="00C31C84"/>
    <w:rsid w:val="00C41428"/>
    <w:rsid w:val="00C42B22"/>
    <w:rsid w:val="00C42F43"/>
    <w:rsid w:val="00C45071"/>
    <w:rsid w:val="00C45A3B"/>
    <w:rsid w:val="00C45BC5"/>
    <w:rsid w:val="00C538BC"/>
    <w:rsid w:val="00C53C27"/>
    <w:rsid w:val="00C578D4"/>
    <w:rsid w:val="00C60937"/>
    <w:rsid w:val="00C672B3"/>
    <w:rsid w:val="00C70F2B"/>
    <w:rsid w:val="00C75D10"/>
    <w:rsid w:val="00C819B9"/>
    <w:rsid w:val="00C851A6"/>
    <w:rsid w:val="00C96D2F"/>
    <w:rsid w:val="00CA5263"/>
    <w:rsid w:val="00CA75CE"/>
    <w:rsid w:val="00CB0C31"/>
    <w:rsid w:val="00CB0FB3"/>
    <w:rsid w:val="00CB1701"/>
    <w:rsid w:val="00CB25C7"/>
    <w:rsid w:val="00CC3FE8"/>
    <w:rsid w:val="00CC4E4F"/>
    <w:rsid w:val="00CD1FC3"/>
    <w:rsid w:val="00CD3982"/>
    <w:rsid w:val="00CD5C0A"/>
    <w:rsid w:val="00CE1E58"/>
    <w:rsid w:val="00CE2FCB"/>
    <w:rsid w:val="00CE3C37"/>
    <w:rsid w:val="00CE412A"/>
    <w:rsid w:val="00CE5B34"/>
    <w:rsid w:val="00CE6114"/>
    <w:rsid w:val="00CF5AE6"/>
    <w:rsid w:val="00CF6367"/>
    <w:rsid w:val="00D0415C"/>
    <w:rsid w:val="00D060D9"/>
    <w:rsid w:val="00D10E14"/>
    <w:rsid w:val="00D14F1B"/>
    <w:rsid w:val="00D157DB"/>
    <w:rsid w:val="00D21EC2"/>
    <w:rsid w:val="00D2491E"/>
    <w:rsid w:val="00D34176"/>
    <w:rsid w:val="00D3715C"/>
    <w:rsid w:val="00D378DD"/>
    <w:rsid w:val="00D4112B"/>
    <w:rsid w:val="00D412DE"/>
    <w:rsid w:val="00D42B13"/>
    <w:rsid w:val="00D441E4"/>
    <w:rsid w:val="00D47119"/>
    <w:rsid w:val="00D507C6"/>
    <w:rsid w:val="00D5277D"/>
    <w:rsid w:val="00D553D5"/>
    <w:rsid w:val="00D5663A"/>
    <w:rsid w:val="00D625A3"/>
    <w:rsid w:val="00D645BD"/>
    <w:rsid w:val="00D704CB"/>
    <w:rsid w:val="00D72116"/>
    <w:rsid w:val="00D73391"/>
    <w:rsid w:val="00D749D9"/>
    <w:rsid w:val="00D82B24"/>
    <w:rsid w:val="00D84C8B"/>
    <w:rsid w:val="00D86DED"/>
    <w:rsid w:val="00D91BD8"/>
    <w:rsid w:val="00D91DB8"/>
    <w:rsid w:val="00D91EAF"/>
    <w:rsid w:val="00DA0DD6"/>
    <w:rsid w:val="00DA3268"/>
    <w:rsid w:val="00DA469A"/>
    <w:rsid w:val="00DB23D9"/>
    <w:rsid w:val="00DB2446"/>
    <w:rsid w:val="00DB34B1"/>
    <w:rsid w:val="00DB49AF"/>
    <w:rsid w:val="00DB49BE"/>
    <w:rsid w:val="00DB4D6D"/>
    <w:rsid w:val="00DB60FA"/>
    <w:rsid w:val="00DB6E57"/>
    <w:rsid w:val="00DB7660"/>
    <w:rsid w:val="00DC333C"/>
    <w:rsid w:val="00DC6075"/>
    <w:rsid w:val="00DD12DA"/>
    <w:rsid w:val="00DD344E"/>
    <w:rsid w:val="00DD36D4"/>
    <w:rsid w:val="00DD414E"/>
    <w:rsid w:val="00DD55B0"/>
    <w:rsid w:val="00DD713B"/>
    <w:rsid w:val="00DD7C20"/>
    <w:rsid w:val="00DE17F7"/>
    <w:rsid w:val="00DE1C0D"/>
    <w:rsid w:val="00DE4A25"/>
    <w:rsid w:val="00DE727E"/>
    <w:rsid w:val="00DE76BB"/>
    <w:rsid w:val="00DF39D5"/>
    <w:rsid w:val="00DF3F92"/>
    <w:rsid w:val="00DF532F"/>
    <w:rsid w:val="00E00B91"/>
    <w:rsid w:val="00E037AF"/>
    <w:rsid w:val="00E133C0"/>
    <w:rsid w:val="00E149E7"/>
    <w:rsid w:val="00E20185"/>
    <w:rsid w:val="00E209C1"/>
    <w:rsid w:val="00E20DDA"/>
    <w:rsid w:val="00E218D0"/>
    <w:rsid w:val="00E32984"/>
    <w:rsid w:val="00E3335E"/>
    <w:rsid w:val="00E33954"/>
    <w:rsid w:val="00E340C9"/>
    <w:rsid w:val="00E3532C"/>
    <w:rsid w:val="00E35E2F"/>
    <w:rsid w:val="00E4069B"/>
    <w:rsid w:val="00E4491C"/>
    <w:rsid w:val="00E453D2"/>
    <w:rsid w:val="00E4628E"/>
    <w:rsid w:val="00E57652"/>
    <w:rsid w:val="00E607A4"/>
    <w:rsid w:val="00E60A76"/>
    <w:rsid w:val="00E65A21"/>
    <w:rsid w:val="00E65CA0"/>
    <w:rsid w:val="00E664D5"/>
    <w:rsid w:val="00E70A95"/>
    <w:rsid w:val="00E76057"/>
    <w:rsid w:val="00E77197"/>
    <w:rsid w:val="00E771E0"/>
    <w:rsid w:val="00E8128C"/>
    <w:rsid w:val="00E83BE4"/>
    <w:rsid w:val="00E92AFD"/>
    <w:rsid w:val="00E92F78"/>
    <w:rsid w:val="00E934B2"/>
    <w:rsid w:val="00E9529B"/>
    <w:rsid w:val="00E96372"/>
    <w:rsid w:val="00EA45EE"/>
    <w:rsid w:val="00EA6F4B"/>
    <w:rsid w:val="00EB12F8"/>
    <w:rsid w:val="00EB1D8C"/>
    <w:rsid w:val="00EB7114"/>
    <w:rsid w:val="00EC475A"/>
    <w:rsid w:val="00EC6752"/>
    <w:rsid w:val="00ED162A"/>
    <w:rsid w:val="00ED3BCD"/>
    <w:rsid w:val="00ED6A19"/>
    <w:rsid w:val="00EE01A2"/>
    <w:rsid w:val="00EE09F6"/>
    <w:rsid w:val="00EE2C94"/>
    <w:rsid w:val="00EE70B8"/>
    <w:rsid w:val="00EE7E51"/>
    <w:rsid w:val="00EF4F25"/>
    <w:rsid w:val="00EF5BF5"/>
    <w:rsid w:val="00EF6ECD"/>
    <w:rsid w:val="00EF746D"/>
    <w:rsid w:val="00F0106F"/>
    <w:rsid w:val="00F0435E"/>
    <w:rsid w:val="00F05E4F"/>
    <w:rsid w:val="00F07034"/>
    <w:rsid w:val="00F0719E"/>
    <w:rsid w:val="00F074E9"/>
    <w:rsid w:val="00F075AB"/>
    <w:rsid w:val="00F07A58"/>
    <w:rsid w:val="00F127D6"/>
    <w:rsid w:val="00F129AC"/>
    <w:rsid w:val="00F141BC"/>
    <w:rsid w:val="00F234CF"/>
    <w:rsid w:val="00F245FC"/>
    <w:rsid w:val="00F27187"/>
    <w:rsid w:val="00F27EE1"/>
    <w:rsid w:val="00F34213"/>
    <w:rsid w:val="00F4223F"/>
    <w:rsid w:val="00F43393"/>
    <w:rsid w:val="00F44F03"/>
    <w:rsid w:val="00F47147"/>
    <w:rsid w:val="00F5075A"/>
    <w:rsid w:val="00F50B32"/>
    <w:rsid w:val="00F519BB"/>
    <w:rsid w:val="00F52AF7"/>
    <w:rsid w:val="00F53E50"/>
    <w:rsid w:val="00F5461E"/>
    <w:rsid w:val="00F55B25"/>
    <w:rsid w:val="00F5635D"/>
    <w:rsid w:val="00F57C17"/>
    <w:rsid w:val="00F57CFB"/>
    <w:rsid w:val="00F602E6"/>
    <w:rsid w:val="00F623EE"/>
    <w:rsid w:val="00F6241B"/>
    <w:rsid w:val="00F635DE"/>
    <w:rsid w:val="00F64CF4"/>
    <w:rsid w:val="00F6582B"/>
    <w:rsid w:val="00F65F0B"/>
    <w:rsid w:val="00F706F4"/>
    <w:rsid w:val="00F77412"/>
    <w:rsid w:val="00F805B8"/>
    <w:rsid w:val="00F82B9D"/>
    <w:rsid w:val="00F84072"/>
    <w:rsid w:val="00F86BF5"/>
    <w:rsid w:val="00F914EB"/>
    <w:rsid w:val="00F94D07"/>
    <w:rsid w:val="00F95AF3"/>
    <w:rsid w:val="00F96AA5"/>
    <w:rsid w:val="00F97D07"/>
    <w:rsid w:val="00FA053A"/>
    <w:rsid w:val="00FA2B38"/>
    <w:rsid w:val="00FA7107"/>
    <w:rsid w:val="00FA766E"/>
    <w:rsid w:val="00FB393C"/>
    <w:rsid w:val="00FC4A6B"/>
    <w:rsid w:val="00FC4CDA"/>
    <w:rsid w:val="00FC7F33"/>
    <w:rsid w:val="00FD176D"/>
    <w:rsid w:val="00FD4535"/>
    <w:rsid w:val="00FD5234"/>
    <w:rsid w:val="00FD6471"/>
    <w:rsid w:val="00FD6CEF"/>
    <w:rsid w:val="00FF0B90"/>
    <w:rsid w:val="00FF0FD9"/>
    <w:rsid w:val="00FF4221"/>
    <w:rsid w:val="00FF4F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6C76"/>
    <w:pPr>
      <w:widowControl w:val="0"/>
      <w:jc w:val="both"/>
    </w:pPr>
    <w:rPr>
      <w:kern w:val="2"/>
      <w:sz w:val="21"/>
    </w:rPr>
  </w:style>
  <w:style w:type="paragraph" w:styleId="3">
    <w:name w:val="heading 3"/>
    <w:basedOn w:val="a"/>
    <w:next w:val="a"/>
    <w:link w:val="3Char"/>
    <w:semiHidden/>
    <w:unhideWhenUsed/>
    <w:qFormat/>
    <w:rsid w:val="00390DD2"/>
    <w:pPr>
      <w:keepNext/>
      <w:keepLines/>
      <w:spacing w:before="260" w:after="260" w:line="416" w:lineRule="auto"/>
      <w:outlineLvl w:val="2"/>
    </w:pPr>
    <w:rPr>
      <w:b/>
      <w:bCs/>
      <w:sz w:val="32"/>
      <w:szCs w:val="32"/>
    </w:rPr>
  </w:style>
  <w:style w:type="paragraph" w:styleId="5">
    <w:name w:val="heading 5"/>
    <w:basedOn w:val="a"/>
    <w:next w:val="a"/>
    <w:link w:val="5Char"/>
    <w:qFormat/>
    <w:rsid w:val="00CE611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46C76"/>
  </w:style>
  <w:style w:type="paragraph" w:styleId="a4">
    <w:name w:val="footer"/>
    <w:basedOn w:val="a"/>
    <w:rsid w:val="00146C76"/>
    <w:pPr>
      <w:tabs>
        <w:tab w:val="center" w:pos="4153"/>
        <w:tab w:val="right" w:pos="8306"/>
      </w:tabs>
      <w:snapToGrid w:val="0"/>
      <w:jc w:val="left"/>
    </w:pPr>
    <w:rPr>
      <w:sz w:val="18"/>
    </w:rPr>
  </w:style>
  <w:style w:type="paragraph" w:styleId="a5">
    <w:name w:val="Body Text Indent"/>
    <w:basedOn w:val="a"/>
    <w:rsid w:val="00146C76"/>
    <w:pPr>
      <w:spacing w:line="360" w:lineRule="exact"/>
      <w:ind w:left="538" w:hangingChars="192" w:hanging="538"/>
    </w:pPr>
    <w:rPr>
      <w:sz w:val="28"/>
    </w:rPr>
  </w:style>
  <w:style w:type="paragraph" w:styleId="a6">
    <w:name w:val="Body Text"/>
    <w:basedOn w:val="a"/>
    <w:rsid w:val="00146C76"/>
    <w:pPr>
      <w:jc w:val="center"/>
    </w:pPr>
    <w:rPr>
      <w:rFonts w:eastAsia="方正大标宋简体"/>
      <w:sz w:val="76"/>
    </w:rPr>
  </w:style>
  <w:style w:type="table" w:styleId="a7">
    <w:name w:val="Table Grid"/>
    <w:basedOn w:val="a1"/>
    <w:rsid w:val="00CE611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link w:val="5"/>
    <w:rsid w:val="00CE6114"/>
    <w:rPr>
      <w:rFonts w:eastAsia="宋体"/>
      <w:b/>
      <w:bCs/>
      <w:kern w:val="2"/>
      <w:sz w:val="28"/>
      <w:szCs w:val="28"/>
      <w:lang w:val="en-US" w:eastAsia="zh-CN" w:bidi="ar-SA"/>
    </w:rPr>
  </w:style>
  <w:style w:type="paragraph" w:customStyle="1" w:styleId="a8">
    <w:name w:val="表中文字"/>
    <w:basedOn w:val="a6"/>
    <w:autoRedefine/>
    <w:rsid w:val="00CE6114"/>
    <w:pPr>
      <w:spacing w:beforeLines="50"/>
    </w:pPr>
    <w:rPr>
      <w:rFonts w:ascii="宋体" w:eastAsia="宋体" w:hAnsi="宋体"/>
      <w:color w:val="FF0000"/>
      <w:sz w:val="21"/>
      <w:szCs w:val="21"/>
    </w:rPr>
  </w:style>
  <w:style w:type="character" w:customStyle="1" w:styleId="Char">
    <w:name w:val="正文 + 宋体 Char"/>
    <w:link w:val="a9"/>
    <w:rsid w:val="000902E0"/>
    <w:rPr>
      <w:sz w:val="24"/>
      <w:lang w:bidi="ar-SA"/>
    </w:rPr>
  </w:style>
  <w:style w:type="paragraph" w:customStyle="1" w:styleId="a9">
    <w:name w:val="正文 + 宋体"/>
    <w:basedOn w:val="a"/>
    <w:link w:val="Char"/>
    <w:rsid w:val="000902E0"/>
    <w:pPr>
      <w:adjustRightInd w:val="0"/>
      <w:spacing w:line="300" w:lineRule="auto"/>
      <w:textAlignment w:val="baseline"/>
    </w:pPr>
    <w:rPr>
      <w:kern w:val="0"/>
      <w:sz w:val="24"/>
      <w:lang/>
    </w:rPr>
  </w:style>
  <w:style w:type="paragraph" w:customStyle="1" w:styleId="Char0">
    <w:name w:val="Char"/>
    <w:basedOn w:val="a"/>
    <w:rsid w:val="000902E0"/>
    <w:pPr>
      <w:spacing w:line="360" w:lineRule="auto"/>
      <w:ind w:firstLineChars="200" w:firstLine="200"/>
    </w:pPr>
    <w:rPr>
      <w:rFonts w:ascii="宋体" w:hAnsi="宋体" w:cs="宋体"/>
      <w:sz w:val="24"/>
      <w:szCs w:val="24"/>
    </w:rPr>
  </w:style>
  <w:style w:type="character" w:styleId="aa">
    <w:name w:val="Hyperlink"/>
    <w:rsid w:val="00C111C3"/>
    <w:rPr>
      <w:color w:val="261CDC"/>
      <w:u w:val="single"/>
    </w:rPr>
  </w:style>
  <w:style w:type="character" w:styleId="ab">
    <w:name w:val="annotation reference"/>
    <w:semiHidden/>
    <w:rsid w:val="00537FA2"/>
    <w:rPr>
      <w:sz w:val="21"/>
      <w:szCs w:val="21"/>
    </w:rPr>
  </w:style>
  <w:style w:type="paragraph" w:styleId="ac">
    <w:name w:val="annotation text"/>
    <w:basedOn w:val="a"/>
    <w:semiHidden/>
    <w:rsid w:val="00537FA2"/>
    <w:pPr>
      <w:jc w:val="left"/>
    </w:pPr>
  </w:style>
  <w:style w:type="paragraph" w:styleId="ad">
    <w:name w:val="annotation subject"/>
    <w:basedOn w:val="ac"/>
    <w:next w:val="ac"/>
    <w:semiHidden/>
    <w:rsid w:val="00537FA2"/>
    <w:rPr>
      <w:b/>
      <w:bCs/>
    </w:rPr>
  </w:style>
  <w:style w:type="paragraph" w:styleId="ae">
    <w:name w:val="Balloon Text"/>
    <w:basedOn w:val="a"/>
    <w:semiHidden/>
    <w:rsid w:val="00537FA2"/>
    <w:rPr>
      <w:sz w:val="18"/>
      <w:szCs w:val="18"/>
    </w:rPr>
  </w:style>
  <w:style w:type="paragraph" w:styleId="2">
    <w:name w:val="Body Text Indent 2"/>
    <w:basedOn w:val="a"/>
    <w:rsid w:val="000228FD"/>
    <w:pPr>
      <w:ind w:leftChars="341" w:left="716"/>
    </w:pPr>
    <w:rPr>
      <w:rFonts w:ascii="华文仿宋" w:eastAsia="华文仿宋" w:hAnsi="华文仿宋"/>
      <w:szCs w:val="24"/>
    </w:rPr>
  </w:style>
  <w:style w:type="paragraph" w:styleId="af">
    <w:name w:val="header"/>
    <w:basedOn w:val="a"/>
    <w:rsid w:val="004931DA"/>
    <w:pPr>
      <w:pBdr>
        <w:bottom w:val="single" w:sz="6" w:space="1" w:color="auto"/>
      </w:pBdr>
      <w:tabs>
        <w:tab w:val="center" w:pos="4153"/>
        <w:tab w:val="right" w:pos="8306"/>
      </w:tabs>
      <w:snapToGrid w:val="0"/>
      <w:jc w:val="center"/>
    </w:pPr>
    <w:rPr>
      <w:sz w:val="18"/>
      <w:szCs w:val="18"/>
    </w:rPr>
  </w:style>
  <w:style w:type="character" w:customStyle="1" w:styleId="3Char">
    <w:name w:val="标题 3 Char"/>
    <w:link w:val="3"/>
    <w:semiHidden/>
    <w:rsid w:val="00390DD2"/>
    <w:rPr>
      <w:b/>
      <w:bCs/>
      <w:kern w:val="2"/>
      <w:sz w:val="32"/>
      <w:szCs w:val="32"/>
    </w:rPr>
  </w:style>
</w:styles>
</file>

<file path=word/webSettings.xml><?xml version="1.0" encoding="utf-8"?>
<w:webSettings xmlns:r="http://schemas.openxmlformats.org/officeDocument/2006/relationships" xmlns:w="http://schemas.openxmlformats.org/wordprocessingml/2006/main">
  <w:divs>
    <w:div w:id="545601735">
      <w:bodyDiv w:val="1"/>
      <w:marLeft w:val="0"/>
      <w:marRight w:val="0"/>
      <w:marTop w:val="0"/>
      <w:marBottom w:val="0"/>
      <w:divBdr>
        <w:top w:val="none" w:sz="0" w:space="0" w:color="auto"/>
        <w:left w:val="none" w:sz="0" w:space="0" w:color="auto"/>
        <w:bottom w:val="none" w:sz="0" w:space="0" w:color="auto"/>
        <w:right w:val="none" w:sz="0" w:space="0" w:color="auto"/>
      </w:divBdr>
      <w:divsChild>
        <w:div w:id="555897062">
          <w:marLeft w:val="0"/>
          <w:marRight w:val="0"/>
          <w:marTop w:val="0"/>
          <w:marBottom w:val="0"/>
          <w:divBdr>
            <w:top w:val="none" w:sz="0" w:space="0" w:color="auto"/>
            <w:left w:val="none" w:sz="0" w:space="0" w:color="auto"/>
            <w:bottom w:val="none" w:sz="0" w:space="0" w:color="auto"/>
            <w:right w:val="none" w:sz="0" w:space="0" w:color="auto"/>
          </w:divBdr>
          <w:divsChild>
            <w:div w:id="787436998">
              <w:marLeft w:val="0"/>
              <w:marRight w:val="0"/>
              <w:marTop w:val="0"/>
              <w:marBottom w:val="0"/>
              <w:divBdr>
                <w:top w:val="none" w:sz="0" w:space="0" w:color="auto"/>
                <w:left w:val="none" w:sz="0" w:space="0" w:color="auto"/>
                <w:bottom w:val="none" w:sz="0" w:space="0" w:color="auto"/>
                <w:right w:val="none" w:sz="0" w:space="0" w:color="auto"/>
              </w:divBdr>
              <w:divsChild>
                <w:div w:id="1313220965">
                  <w:marLeft w:val="0"/>
                  <w:marRight w:val="0"/>
                  <w:marTop w:val="0"/>
                  <w:marBottom w:val="0"/>
                  <w:divBdr>
                    <w:top w:val="none" w:sz="0" w:space="0" w:color="auto"/>
                    <w:left w:val="none" w:sz="0" w:space="0" w:color="auto"/>
                    <w:bottom w:val="none" w:sz="0" w:space="0" w:color="auto"/>
                    <w:right w:val="none" w:sz="0" w:space="0" w:color="auto"/>
                  </w:divBdr>
                  <w:divsChild>
                    <w:div w:id="80840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640053">
      <w:bodyDiv w:val="1"/>
      <w:marLeft w:val="0"/>
      <w:marRight w:val="0"/>
      <w:marTop w:val="0"/>
      <w:marBottom w:val="0"/>
      <w:divBdr>
        <w:top w:val="none" w:sz="0" w:space="0" w:color="auto"/>
        <w:left w:val="none" w:sz="0" w:space="0" w:color="auto"/>
        <w:bottom w:val="none" w:sz="0" w:space="0" w:color="auto"/>
        <w:right w:val="none" w:sz="0" w:space="0" w:color="auto"/>
      </w:divBdr>
    </w:div>
    <w:div w:id="144828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1F47B-C471-4786-A9B1-95CC326E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621</Words>
  <Characters>3542</Characters>
  <Application>Microsoft Office Word</Application>
  <DocSecurity>0</DocSecurity>
  <PresentationFormat/>
  <Lines>29</Lines>
  <Paragraphs>8</Paragraphs>
  <Slides>0</Slides>
  <Notes>0</Notes>
  <HiddenSlides>0</HiddenSlides>
  <MMClips>0</MMClips>
  <ScaleCrop>false</ScaleCrop>
  <Company>Microsoft</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南京理工大学泰州科技学院</dc:title>
  <dc:subject/>
  <dc:creator>yjm</dc:creator>
  <cp:keywords/>
  <cp:lastModifiedBy>samsung</cp:lastModifiedBy>
  <cp:revision>3</cp:revision>
  <cp:lastPrinted>1899-12-31T16:00:00Z</cp:lastPrinted>
  <dcterms:created xsi:type="dcterms:W3CDTF">2020-05-08T05:52:00Z</dcterms:created>
  <dcterms:modified xsi:type="dcterms:W3CDTF">2020-05-26T08:37:00Z</dcterms:modified>
</cp:coreProperties>
</file>